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3281A" w14:textId="77777777" w:rsidR="009F0624" w:rsidRPr="00D958BB" w:rsidRDefault="009F0624" w:rsidP="009F0624">
      <w:pPr>
        <w:adjustRightInd w:val="0"/>
        <w:snapToGrid w:val="0"/>
        <w:jc w:val="center"/>
        <w:rPr>
          <w:rFonts w:ascii="仿宋" w:eastAsia="仿宋" w:hAnsi="仿宋" w:cs="宋体"/>
          <w:kern w:val="0"/>
          <w:sz w:val="28"/>
          <w:szCs w:val="28"/>
        </w:rPr>
      </w:pPr>
    </w:p>
    <w:p w14:paraId="1B165885" w14:textId="77777777" w:rsidR="009F0624" w:rsidRPr="00D958BB" w:rsidRDefault="009F0624" w:rsidP="009F0624">
      <w:pPr>
        <w:adjustRightInd w:val="0"/>
        <w:snapToGrid w:val="0"/>
        <w:jc w:val="center"/>
        <w:rPr>
          <w:rFonts w:ascii="仿宋" w:eastAsia="仿宋" w:hAnsi="仿宋" w:cs="宋体"/>
          <w:kern w:val="0"/>
          <w:sz w:val="28"/>
          <w:szCs w:val="28"/>
        </w:rPr>
      </w:pPr>
    </w:p>
    <w:p w14:paraId="434EAF72" w14:textId="77777777" w:rsidR="009F0624" w:rsidRPr="00D958BB" w:rsidRDefault="009F0624" w:rsidP="009F0624">
      <w:pPr>
        <w:adjustRightInd w:val="0"/>
        <w:snapToGrid w:val="0"/>
        <w:jc w:val="center"/>
        <w:rPr>
          <w:rFonts w:ascii="仿宋" w:eastAsia="仿宋" w:hAnsi="仿宋" w:cs="宋体"/>
          <w:kern w:val="0"/>
          <w:sz w:val="28"/>
          <w:szCs w:val="28"/>
        </w:rPr>
      </w:pPr>
    </w:p>
    <w:p w14:paraId="3CAD8D0B" w14:textId="77777777" w:rsidR="009F0624" w:rsidRPr="00D958BB" w:rsidRDefault="009F0624" w:rsidP="009F0624">
      <w:pPr>
        <w:adjustRightInd w:val="0"/>
        <w:snapToGrid w:val="0"/>
        <w:jc w:val="center"/>
        <w:rPr>
          <w:rFonts w:ascii="华文行楷" w:eastAsia="华文行楷"/>
          <w:b/>
          <w:bCs/>
          <w:sz w:val="72"/>
          <w:szCs w:val="72"/>
        </w:rPr>
      </w:pPr>
      <w:bookmarkStart w:id="0" w:name="OLE_LINK19"/>
      <w:r w:rsidRPr="00D958BB">
        <w:rPr>
          <w:rFonts w:ascii="华文行楷" w:eastAsia="华文行楷" w:hint="eastAsia"/>
          <w:b/>
          <w:bCs/>
          <w:sz w:val="72"/>
          <w:szCs w:val="72"/>
        </w:rPr>
        <w:t>南京审计大学金审学院</w:t>
      </w:r>
    </w:p>
    <w:bookmarkEnd w:id="0"/>
    <w:p w14:paraId="6908B6A9" w14:textId="77777777" w:rsidR="009F0624" w:rsidRPr="00D958BB" w:rsidRDefault="009F0624" w:rsidP="009F0624">
      <w:pPr>
        <w:adjustRightInd w:val="0"/>
        <w:snapToGrid w:val="0"/>
        <w:jc w:val="center"/>
        <w:rPr>
          <w:rFonts w:ascii="黑体" w:eastAsia="黑体"/>
          <w:b/>
          <w:bCs/>
          <w:sz w:val="52"/>
        </w:rPr>
      </w:pPr>
    </w:p>
    <w:p w14:paraId="0E545F2B" w14:textId="77777777" w:rsidR="009F0624" w:rsidRPr="00D958BB" w:rsidRDefault="009F0624" w:rsidP="009F0624">
      <w:pPr>
        <w:adjustRightInd w:val="0"/>
        <w:snapToGrid w:val="0"/>
        <w:jc w:val="center"/>
        <w:rPr>
          <w:rFonts w:ascii="黑体" w:eastAsia="黑体"/>
          <w:b/>
          <w:bCs/>
          <w:sz w:val="52"/>
        </w:rPr>
      </w:pPr>
    </w:p>
    <w:p w14:paraId="55D3AC11" w14:textId="77777777" w:rsidR="009F0624" w:rsidRPr="00D958BB" w:rsidRDefault="009F0624" w:rsidP="009F0624">
      <w:pPr>
        <w:adjustRightInd w:val="0"/>
        <w:snapToGrid w:val="0"/>
        <w:jc w:val="center"/>
        <w:rPr>
          <w:rFonts w:ascii="黑体" w:eastAsia="黑体"/>
          <w:b/>
          <w:bCs/>
          <w:sz w:val="44"/>
          <w:szCs w:val="44"/>
        </w:rPr>
      </w:pPr>
      <w:bookmarkStart w:id="1" w:name="OLE_LINK20"/>
      <w:r w:rsidRPr="00D958BB">
        <w:rPr>
          <w:rFonts w:ascii="黑体" w:eastAsia="黑体" w:hint="eastAsia"/>
          <w:b/>
          <w:bCs/>
          <w:sz w:val="44"/>
          <w:szCs w:val="44"/>
        </w:rPr>
        <w:t>《</w:t>
      </w:r>
      <w:r w:rsidR="003F35C5">
        <w:rPr>
          <w:rFonts w:ascii="黑体" w:eastAsia="黑体" w:hint="eastAsia"/>
          <w:b/>
          <w:bCs/>
          <w:sz w:val="44"/>
          <w:szCs w:val="44"/>
        </w:rPr>
        <w:t>计算机辅助</w:t>
      </w:r>
      <w:r w:rsidR="00522CDC">
        <w:rPr>
          <w:rFonts w:ascii="黑体" w:eastAsia="黑体" w:hint="eastAsia"/>
          <w:b/>
          <w:bCs/>
          <w:sz w:val="44"/>
          <w:szCs w:val="44"/>
        </w:rPr>
        <w:t>设计实训</w:t>
      </w:r>
      <w:r w:rsidRPr="00D958BB">
        <w:rPr>
          <w:rFonts w:ascii="黑体" w:eastAsia="黑体" w:hint="eastAsia"/>
          <w:b/>
          <w:bCs/>
          <w:sz w:val="44"/>
          <w:szCs w:val="44"/>
        </w:rPr>
        <w:t>》教学大纲</w:t>
      </w:r>
    </w:p>
    <w:bookmarkEnd w:id="1"/>
    <w:p w14:paraId="347CF1E7" w14:textId="77777777" w:rsidR="009F0624" w:rsidRPr="00D958BB" w:rsidRDefault="009F0624" w:rsidP="009F0624">
      <w:pPr>
        <w:adjustRightInd w:val="0"/>
        <w:snapToGrid w:val="0"/>
        <w:jc w:val="center"/>
        <w:rPr>
          <w:rFonts w:ascii="宋体" w:hAnsi="宋体"/>
          <w:sz w:val="44"/>
          <w:szCs w:val="44"/>
        </w:rPr>
      </w:pPr>
    </w:p>
    <w:p w14:paraId="3858E9B5" w14:textId="77777777" w:rsidR="009F0624" w:rsidRPr="00D958BB" w:rsidRDefault="009F0624" w:rsidP="009F0624">
      <w:pPr>
        <w:adjustRightInd w:val="0"/>
        <w:snapToGrid w:val="0"/>
        <w:spacing w:line="360" w:lineRule="auto"/>
        <w:jc w:val="center"/>
        <w:rPr>
          <w:rFonts w:ascii="黑体" w:eastAsia="黑体"/>
          <w:b/>
          <w:bCs/>
          <w:sz w:val="44"/>
          <w:szCs w:val="44"/>
        </w:rPr>
      </w:pPr>
    </w:p>
    <w:p w14:paraId="460AA6D6" w14:textId="77777777" w:rsidR="009F0624" w:rsidRPr="00C90472" w:rsidRDefault="009F0624" w:rsidP="00C90472">
      <w:pPr>
        <w:tabs>
          <w:tab w:val="center" w:pos="4153"/>
          <w:tab w:val="left" w:pos="6999"/>
        </w:tabs>
        <w:adjustRightInd w:val="0"/>
        <w:snapToGrid w:val="0"/>
        <w:spacing w:line="360" w:lineRule="auto"/>
        <w:jc w:val="center"/>
        <w:rPr>
          <w:rFonts w:ascii="黑体" w:eastAsia="黑体"/>
          <w:b/>
          <w:bCs/>
          <w:sz w:val="15"/>
          <w:szCs w:val="21"/>
        </w:rPr>
      </w:pPr>
      <w:bookmarkStart w:id="2" w:name="OLE_LINK21"/>
      <w:r w:rsidRPr="00C90472">
        <w:rPr>
          <w:rFonts w:ascii="黑体" w:eastAsia="黑体" w:hint="eastAsia"/>
          <w:b/>
          <w:bCs/>
          <w:sz w:val="28"/>
          <w:szCs w:val="44"/>
        </w:rPr>
        <w:t>（</w:t>
      </w:r>
      <w:r w:rsidR="003F35C5" w:rsidRPr="003F35C5">
        <w:rPr>
          <w:rFonts w:ascii="Dotum" w:eastAsia="Dotum" w:hAnsi="Dotum"/>
          <w:b/>
          <w:bCs/>
          <w:sz w:val="28"/>
          <w:szCs w:val="44"/>
        </w:rPr>
        <w:t>Basic training of computer aided design</w:t>
      </w:r>
      <w:r w:rsidRPr="00C90472">
        <w:rPr>
          <w:rFonts w:ascii="黑体" w:eastAsia="黑体" w:hint="eastAsia"/>
          <w:b/>
          <w:bCs/>
          <w:sz w:val="28"/>
          <w:szCs w:val="44"/>
        </w:rPr>
        <w:t>）</w:t>
      </w:r>
      <w:bookmarkEnd w:id="2"/>
    </w:p>
    <w:p w14:paraId="21AF30AB" w14:textId="77777777" w:rsidR="009F0624" w:rsidRPr="00D958BB" w:rsidRDefault="009F0624" w:rsidP="009F0624">
      <w:pPr>
        <w:adjustRightInd w:val="0"/>
        <w:snapToGrid w:val="0"/>
        <w:spacing w:line="360" w:lineRule="auto"/>
        <w:jc w:val="center"/>
        <w:rPr>
          <w:rFonts w:ascii="黑体" w:eastAsia="黑体"/>
          <w:b/>
          <w:bCs/>
          <w:szCs w:val="21"/>
        </w:rPr>
      </w:pPr>
    </w:p>
    <w:p w14:paraId="58EACA30" w14:textId="77777777" w:rsidR="009F0624" w:rsidRPr="00D958BB" w:rsidRDefault="009F0624" w:rsidP="009F0624">
      <w:pPr>
        <w:adjustRightInd w:val="0"/>
        <w:snapToGrid w:val="0"/>
        <w:spacing w:line="360" w:lineRule="auto"/>
        <w:jc w:val="center"/>
        <w:rPr>
          <w:rFonts w:ascii="黑体" w:eastAsia="黑体"/>
          <w:b/>
          <w:bCs/>
          <w:szCs w:val="21"/>
        </w:rPr>
      </w:pPr>
    </w:p>
    <w:p w14:paraId="425B8AE0" w14:textId="77777777" w:rsidR="009F0624" w:rsidRPr="00D958BB" w:rsidRDefault="009F0624" w:rsidP="009F0624">
      <w:pPr>
        <w:adjustRightInd w:val="0"/>
        <w:snapToGrid w:val="0"/>
        <w:spacing w:line="360" w:lineRule="auto"/>
        <w:jc w:val="center"/>
        <w:rPr>
          <w:rFonts w:ascii="黑体" w:eastAsia="黑体"/>
          <w:b/>
          <w:bCs/>
          <w:szCs w:val="21"/>
        </w:rPr>
      </w:pPr>
    </w:p>
    <w:p w14:paraId="4CEB7B61" w14:textId="77777777" w:rsidR="009F0624" w:rsidRPr="00D958BB" w:rsidRDefault="009F0624" w:rsidP="009F0624">
      <w:pPr>
        <w:adjustRightInd w:val="0"/>
        <w:snapToGrid w:val="0"/>
        <w:spacing w:line="360" w:lineRule="auto"/>
        <w:jc w:val="center"/>
        <w:rPr>
          <w:rFonts w:ascii="黑体" w:eastAsia="黑体"/>
          <w:b/>
          <w:bCs/>
          <w:szCs w:val="21"/>
        </w:rPr>
      </w:pPr>
    </w:p>
    <w:p w14:paraId="00E92770" w14:textId="77777777" w:rsidR="009F0624" w:rsidRPr="00D958BB" w:rsidRDefault="009F0624" w:rsidP="009F0624">
      <w:pPr>
        <w:adjustRightInd w:val="0"/>
        <w:snapToGrid w:val="0"/>
        <w:spacing w:line="360" w:lineRule="auto"/>
        <w:jc w:val="center"/>
        <w:rPr>
          <w:rFonts w:ascii="黑体" w:eastAsia="黑体"/>
          <w:b/>
          <w:bCs/>
          <w:szCs w:val="21"/>
        </w:rPr>
      </w:pPr>
    </w:p>
    <w:p w14:paraId="0B9A9615" w14:textId="77777777" w:rsidR="009F0624" w:rsidRPr="00D958BB" w:rsidRDefault="009F0624" w:rsidP="009F0624">
      <w:pPr>
        <w:adjustRightInd w:val="0"/>
        <w:snapToGrid w:val="0"/>
        <w:spacing w:line="360" w:lineRule="auto"/>
        <w:jc w:val="center"/>
        <w:rPr>
          <w:rFonts w:ascii="黑体" w:eastAsia="黑体"/>
          <w:b/>
          <w:bCs/>
          <w:szCs w:val="21"/>
        </w:rPr>
      </w:pPr>
    </w:p>
    <w:p w14:paraId="447C656B" w14:textId="77777777" w:rsidR="009F0624" w:rsidRPr="00D958BB" w:rsidRDefault="009F0624" w:rsidP="009F0624">
      <w:pPr>
        <w:adjustRightInd w:val="0"/>
        <w:snapToGrid w:val="0"/>
        <w:spacing w:line="360" w:lineRule="auto"/>
        <w:jc w:val="center"/>
        <w:rPr>
          <w:rFonts w:ascii="黑体" w:eastAsia="黑体"/>
          <w:b/>
          <w:bCs/>
          <w:szCs w:val="21"/>
        </w:rPr>
      </w:pPr>
    </w:p>
    <w:p w14:paraId="734B8B47" w14:textId="77777777" w:rsidR="009F0624" w:rsidRPr="00D958BB" w:rsidRDefault="009F0624" w:rsidP="009F0624">
      <w:pPr>
        <w:adjustRightInd w:val="0"/>
        <w:snapToGrid w:val="0"/>
        <w:spacing w:line="360" w:lineRule="auto"/>
        <w:jc w:val="center"/>
        <w:rPr>
          <w:rFonts w:ascii="黑体" w:eastAsia="黑体"/>
          <w:b/>
          <w:bCs/>
          <w:szCs w:val="21"/>
        </w:rPr>
      </w:pPr>
    </w:p>
    <w:p w14:paraId="342B1D60" w14:textId="77777777" w:rsidR="009F0624" w:rsidRPr="00D958BB" w:rsidRDefault="009F0624" w:rsidP="009F0624">
      <w:pPr>
        <w:adjustRightInd w:val="0"/>
        <w:snapToGrid w:val="0"/>
        <w:spacing w:line="360" w:lineRule="auto"/>
        <w:jc w:val="center"/>
        <w:rPr>
          <w:rFonts w:ascii="黑体" w:eastAsia="黑体"/>
          <w:b/>
          <w:bCs/>
          <w:szCs w:val="21"/>
        </w:rPr>
      </w:pPr>
    </w:p>
    <w:p w14:paraId="7512CC01" w14:textId="77777777" w:rsidR="009F0624" w:rsidRPr="00D958BB" w:rsidRDefault="009F0624" w:rsidP="009F0624">
      <w:pPr>
        <w:adjustRightInd w:val="0"/>
        <w:snapToGrid w:val="0"/>
        <w:spacing w:line="360" w:lineRule="auto"/>
        <w:jc w:val="center"/>
        <w:rPr>
          <w:rFonts w:ascii="黑体" w:eastAsia="黑体"/>
          <w:b/>
          <w:bCs/>
          <w:szCs w:val="21"/>
        </w:rPr>
      </w:pPr>
      <w:bookmarkStart w:id="3" w:name="_GoBack"/>
      <w:bookmarkEnd w:id="3"/>
    </w:p>
    <w:p w14:paraId="6D294449" w14:textId="77777777" w:rsidR="009F0624" w:rsidRPr="00D958BB" w:rsidRDefault="009F0624" w:rsidP="009F0624">
      <w:pPr>
        <w:adjustRightInd w:val="0"/>
        <w:snapToGrid w:val="0"/>
        <w:spacing w:line="360" w:lineRule="auto"/>
        <w:ind w:firstLineChars="900" w:firstLine="2700"/>
        <w:rPr>
          <w:rFonts w:eastAsia="黑体"/>
          <w:sz w:val="30"/>
        </w:rPr>
      </w:pPr>
      <w:r w:rsidRPr="00D958BB">
        <w:rPr>
          <w:rFonts w:eastAsia="黑体" w:hint="eastAsia"/>
          <w:sz w:val="30"/>
        </w:rPr>
        <w:t>制定单位：</w:t>
      </w:r>
      <w:r w:rsidRPr="00D958BB">
        <w:rPr>
          <w:rFonts w:ascii="宋体" w:hAnsi="宋体" w:hint="eastAsia"/>
          <w:sz w:val="30"/>
        </w:rPr>
        <w:t>艺术</w:t>
      </w:r>
      <w:r w:rsidR="0016544E">
        <w:rPr>
          <w:rFonts w:ascii="宋体" w:hAnsi="宋体" w:hint="eastAsia"/>
          <w:sz w:val="30"/>
        </w:rPr>
        <w:t>设计</w:t>
      </w:r>
      <w:r w:rsidRPr="00D958BB">
        <w:rPr>
          <w:rFonts w:ascii="宋体" w:hAnsi="宋体" w:hint="eastAsia"/>
          <w:sz w:val="30"/>
        </w:rPr>
        <w:t>学院</w:t>
      </w:r>
    </w:p>
    <w:p w14:paraId="632DA385" w14:textId="77777777" w:rsidR="009F0624" w:rsidRPr="00D958BB" w:rsidRDefault="009F0624" w:rsidP="009F0624">
      <w:pPr>
        <w:adjustRightInd w:val="0"/>
        <w:snapToGrid w:val="0"/>
        <w:spacing w:line="360" w:lineRule="auto"/>
        <w:ind w:firstLineChars="900" w:firstLine="2700"/>
        <w:rPr>
          <w:rFonts w:eastAsia="黑体"/>
          <w:sz w:val="30"/>
        </w:rPr>
      </w:pPr>
      <w:r w:rsidRPr="00D958BB">
        <w:rPr>
          <w:rFonts w:eastAsia="黑体" w:hint="eastAsia"/>
          <w:sz w:val="30"/>
        </w:rPr>
        <w:t>制</w:t>
      </w:r>
      <w:r w:rsidRPr="00D958BB">
        <w:rPr>
          <w:rFonts w:eastAsia="黑体" w:hint="eastAsia"/>
          <w:sz w:val="30"/>
        </w:rPr>
        <w:t xml:space="preserve"> </w:t>
      </w:r>
      <w:r w:rsidRPr="00D958BB">
        <w:rPr>
          <w:rFonts w:eastAsia="黑体" w:hint="eastAsia"/>
          <w:sz w:val="30"/>
        </w:rPr>
        <w:t>定</w:t>
      </w:r>
      <w:r w:rsidRPr="00D958BB">
        <w:rPr>
          <w:rFonts w:eastAsia="黑体" w:hint="eastAsia"/>
          <w:sz w:val="30"/>
        </w:rPr>
        <w:t xml:space="preserve"> </w:t>
      </w:r>
      <w:r w:rsidRPr="00D958BB">
        <w:rPr>
          <w:rFonts w:eastAsia="黑体" w:hint="eastAsia"/>
          <w:sz w:val="30"/>
        </w:rPr>
        <w:t>人：</w:t>
      </w:r>
      <w:r w:rsidR="000538AD">
        <w:rPr>
          <w:rFonts w:ascii="宋体" w:hAnsi="宋体" w:hint="eastAsia"/>
          <w:sz w:val="30"/>
        </w:rPr>
        <w:t>吕游</w:t>
      </w:r>
    </w:p>
    <w:p w14:paraId="68E72105" w14:textId="77777777" w:rsidR="009F0624" w:rsidRPr="00D958BB" w:rsidRDefault="009F0624" w:rsidP="009F0624">
      <w:pPr>
        <w:adjustRightInd w:val="0"/>
        <w:snapToGrid w:val="0"/>
        <w:spacing w:line="360" w:lineRule="auto"/>
        <w:ind w:firstLineChars="900" w:firstLine="2700"/>
        <w:rPr>
          <w:rFonts w:ascii="宋体" w:hAnsi="宋体"/>
          <w:sz w:val="30"/>
        </w:rPr>
      </w:pPr>
      <w:r w:rsidRPr="00D958BB">
        <w:rPr>
          <w:rFonts w:eastAsia="黑体" w:hint="eastAsia"/>
          <w:sz w:val="30"/>
        </w:rPr>
        <w:t>审</w:t>
      </w:r>
      <w:r w:rsidRPr="00D958BB">
        <w:rPr>
          <w:rFonts w:eastAsia="黑体" w:hint="eastAsia"/>
          <w:sz w:val="30"/>
        </w:rPr>
        <w:t xml:space="preserve"> </w:t>
      </w:r>
      <w:r w:rsidRPr="00D958BB">
        <w:rPr>
          <w:rFonts w:eastAsia="黑体" w:hint="eastAsia"/>
          <w:sz w:val="30"/>
        </w:rPr>
        <w:t>核</w:t>
      </w:r>
      <w:r w:rsidRPr="00D958BB">
        <w:rPr>
          <w:rFonts w:eastAsia="黑体" w:hint="eastAsia"/>
          <w:sz w:val="30"/>
        </w:rPr>
        <w:t xml:space="preserve"> </w:t>
      </w:r>
      <w:r w:rsidRPr="00D958BB">
        <w:rPr>
          <w:rFonts w:eastAsia="黑体" w:hint="eastAsia"/>
          <w:sz w:val="30"/>
        </w:rPr>
        <w:t>人：</w:t>
      </w:r>
      <w:r w:rsidR="003D6D96">
        <w:rPr>
          <w:rFonts w:ascii="宋体" w:hAnsi="宋体" w:hint="eastAsia"/>
          <w:sz w:val="30"/>
        </w:rPr>
        <w:t>陈良梅</w:t>
      </w:r>
    </w:p>
    <w:p w14:paraId="05EAB8C0" w14:textId="77777777" w:rsidR="009F0624" w:rsidRPr="00D958BB" w:rsidRDefault="009F0624" w:rsidP="009F0624">
      <w:pPr>
        <w:adjustRightInd w:val="0"/>
        <w:snapToGrid w:val="0"/>
        <w:spacing w:line="360" w:lineRule="auto"/>
        <w:ind w:firstLineChars="900" w:firstLine="2700"/>
        <w:rPr>
          <w:rFonts w:ascii="黑体" w:eastAsia="黑体"/>
          <w:b/>
          <w:bCs/>
          <w:szCs w:val="21"/>
        </w:rPr>
      </w:pPr>
      <w:r w:rsidRPr="00D958BB">
        <w:rPr>
          <w:rFonts w:eastAsia="黑体" w:hint="eastAsia"/>
          <w:sz w:val="30"/>
        </w:rPr>
        <w:t>编写时间：</w:t>
      </w:r>
      <w:r w:rsidRPr="00D958BB">
        <w:rPr>
          <w:rFonts w:ascii="宋体" w:hAnsi="宋体" w:hint="eastAsia"/>
          <w:sz w:val="30"/>
        </w:rPr>
        <w:t>201</w:t>
      </w:r>
      <w:r w:rsidR="003F35C5">
        <w:rPr>
          <w:rFonts w:ascii="宋体" w:hAnsi="宋体" w:hint="eastAsia"/>
          <w:sz w:val="30"/>
        </w:rPr>
        <w:t>8</w:t>
      </w:r>
      <w:r w:rsidRPr="00D958BB">
        <w:rPr>
          <w:rFonts w:ascii="宋体" w:hAnsi="宋体" w:hint="eastAsia"/>
          <w:sz w:val="30"/>
        </w:rPr>
        <w:t>年</w:t>
      </w:r>
      <w:r w:rsidR="003F35C5">
        <w:rPr>
          <w:rFonts w:ascii="宋体" w:hAnsi="宋体" w:hint="eastAsia"/>
          <w:sz w:val="30"/>
        </w:rPr>
        <w:t>7</w:t>
      </w:r>
      <w:r w:rsidRPr="00D958BB">
        <w:rPr>
          <w:rFonts w:ascii="宋体" w:hAnsi="宋体" w:hint="eastAsia"/>
          <w:sz w:val="30"/>
        </w:rPr>
        <w:t>月</w:t>
      </w:r>
      <w:r w:rsidR="000538AD">
        <w:rPr>
          <w:rFonts w:ascii="宋体" w:hAnsi="宋体" w:hint="eastAsia"/>
          <w:sz w:val="30"/>
        </w:rPr>
        <w:t>1</w:t>
      </w:r>
      <w:r w:rsidRPr="00D958BB">
        <w:rPr>
          <w:rFonts w:ascii="宋体" w:hAnsi="宋体" w:hint="eastAsia"/>
          <w:sz w:val="30"/>
        </w:rPr>
        <w:t>日</w:t>
      </w:r>
    </w:p>
    <w:p w14:paraId="18BE61DD" w14:textId="77777777" w:rsidR="009F0624" w:rsidRPr="00D958BB" w:rsidRDefault="009F0624" w:rsidP="009F0624">
      <w:pPr>
        <w:adjustRightInd w:val="0"/>
        <w:snapToGrid w:val="0"/>
        <w:spacing w:line="360" w:lineRule="auto"/>
        <w:rPr>
          <w:rFonts w:ascii="黑体" w:eastAsia="黑体" w:hAnsi="宋体"/>
          <w:b/>
        </w:rPr>
      </w:pPr>
    </w:p>
    <w:p w14:paraId="5ABD1308" w14:textId="77777777" w:rsidR="009F0624" w:rsidRPr="00D958BB" w:rsidRDefault="009F0624" w:rsidP="009F0624">
      <w:pPr>
        <w:adjustRightInd w:val="0"/>
        <w:snapToGrid w:val="0"/>
        <w:spacing w:line="360" w:lineRule="auto"/>
        <w:rPr>
          <w:rFonts w:ascii="黑体" w:eastAsia="黑体" w:hAnsi="宋体"/>
          <w:b/>
        </w:rPr>
      </w:pPr>
    </w:p>
    <w:p w14:paraId="228FF924" w14:textId="77777777" w:rsidR="009F0624" w:rsidRPr="00D958BB" w:rsidRDefault="009F0624" w:rsidP="009F0624">
      <w:pPr>
        <w:adjustRightInd w:val="0"/>
        <w:snapToGrid w:val="0"/>
        <w:spacing w:line="360" w:lineRule="auto"/>
        <w:rPr>
          <w:rFonts w:ascii="黑体" w:eastAsia="黑体" w:hAnsi="宋体"/>
          <w:b/>
        </w:rPr>
      </w:pPr>
    </w:p>
    <w:p w14:paraId="0855AEC0" w14:textId="77777777" w:rsidR="0016544E" w:rsidRPr="00D958BB" w:rsidRDefault="004E6EBC" w:rsidP="0016544E">
      <w:pPr>
        <w:adjustRightInd w:val="0"/>
        <w:snapToGrid w:val="0"/>
        <w:spacing w:line="360" w:lineRule="auto"/>
        <w:jc w:val="center"/>
        <w:rPr>
          <w:rFonts w:ascii="黑体" w:eastAsia="黑体" w:hAnsi="宋体"/>
          <w:b/>
          <w:sz w:val="32"/>
        </w:rPr>
      </w:pPr>
      <w:r>
        <w:rPr>
          <w:rFonts w:ascii="宋体" w:eastAsia="宋体" w:hAnsi="宋体" w:cs="宋体" w:hint="eastAsia"/>
          <w:color w:val="333333"/>
          <w:kern w:val="0"/>
          <w:szCs w:val="21"/>
        </w:rPr>
        <w:lastRenderedPageBreak/>
        <w:t xml:space="preserve">  </w:t>
      </w:r>
      <w:r w:rsidR="0016544E" w:rsidRPr="00D958BB">
        <w:rPr>
          <w:rFonts w:ascii="黑体" w:eastAsia="黑体" w:hAnsi="宋体" w:hint="eastAsia"/>
          <w:b/>
          <w:sz w:val="32"/>
        </w:rPr>
        <w:t>课程说明</w:t>
      </w:r>
    </w:p>
    <w:p w14:paraId="5A1DB8F7" w14:textId="77777777" w:rsidR="0091514C" w:rsidRDefault="0016544E" w:rsidP="003E0187">
      <w:pPr>
        <w:adjustRightInd w:val="0"/>
        <w:snapToGrid w:val="0"/>
        <w:spacing w:line="360" w:lineRule="auto"/>
        <w:rPr>
          <w:rFonts w:ascii="黑体" w:eastAsia="黑体" w:hAnsi="宋体"/>
          <w:b/>
          <w:sz w:val="28"/>
        </w:rPr>
      </w:pPr>
      <w:r>
        <w:rPr>
          <w:rFonts w:ascii="黑体" w:eastAsia="黑体" w:hAnsi="宋体" w:hint="eastAsia"/>
          <w:b/>
          <w:sz w:val="28"/>
        </w:rPr>
        <w:t>一、课程概述</w:t>
      </w:r>
    </w:p>
    <w:p w14:paraId="414DC4EE" w14:textId="77777777" w:rsidR="003E0187" w:rsidRPr="0016544E" w:rsidRDefault="003E0187" w:rsidP="003E0187">
      <w:pPr>
        <w:adjustRightInd w:val="0"/>
        <w:snapToGrid w:val="0"/>
        <w:spacing w:line="360" w:lineRule="auto"/>
        <w:rPr>
          <w:rFonts w:ascii="黑体" w:eastAsia="黑体" w:hAnsi="宋体"/>
          <w:b/>
          <w:sz w:val="28"/>
        </w:rPr>
      </w:pPr>
      <w:r>
        <w:rPr>
          <w:rFonts w:ascii="宋体" w:eastAsia="黑体" w:hAnsi="宋体" w:cs="Times New Roman" w:hint="eastAsia"/>
          <w:bCs/>
          <w:sz w:val="24"/>
          <w:szCs w:val="24"/>
        </w:rPr>
        <w:t>（一）</w:t>
      </w:r>
      <w:r w:rsidRPr="000B4184">
        <w:rPr>
          <w:rFonts w:ascii="宋体" w:eastAsia="黑体" w:hAnsi="宋体" w:cs="Times New Roman" w:hint="eastAsia"/>
          <w:bCs/>
          <w:sz w:val="24"/>
          <w:szCs w:val="24"/>
        </w:rPr>
        <w:t>课程属性及课程介绍</w:t>
      </w:r>
    </w:p>
    <w:p w14:paraId="5F88B933" w14:textId="77777777" w:rsidR="003036DC" w:rsidRPr="00E13005" w:rsidRDefault="003E0187" w:rsidP="00E13005">
      <w:pPr>
        <w:adjustRightInd w:val="0"/>
        <w:snapToGrid w:val="0"/>
        <w:spacing w:line="360" w:lineRule="auto"/>
        <w:ind w:firstLineChars="200" w:firstLine="420"/>
        <w:rPr>
          <w:rFonts w:ascii="宋体" w:hAnsi="宋体"/>
        </w:rPr>
      </w:pPr>
      <w:r>
        <w:rPr>
          <w:lang w:val="zh-CN"/>
        </w:rPr>
        <w:t>本课程是环境</w:t>
      </w:r>
      <w:r w:rsidR="003036DC">
        <w:rPr>
          <w:lang w:val="zh-CN"/>
        </w:rPr>
        <w:t>设计专业</w:t>
      </w:r>
      <w:r w:rsidR="003F35C5">
        <w:rPr>
          <w:rFonts w:hint="eastAsia"/>
          <w:lang w:val="zh-CN"/>
        </w:rPr>
        <w:t>实训</w:t>
      </w:r>
      <w:r w:rsidR="003036DC">
        <w:rPr>
          <w:lang w:val="zh-CN"/>
        </w:rPr>
        <w:t>课程，</w:t>
      </w:r>
      <w:r w:rsidR="00E13005">
        <w:rPr>
          <w:rFonts w:ascii="宋体" w:hAnsi="宋体" w:hint="eastAsia"/>
        </w:rPr>
        <w:t>该课程让学生们熟练掌握图像处理的设计与制作，同时为环境设计课程的学习奠定良好基础，注重学生创意能力的培养及训练。本课程注重设计前沿理论的研究和开发，是对学生艺术潜质、思维方式、创造能力等综合素质的全面开发和培养，帮助学生掌握科学的思维方法、搭建完备的设计理念构架、构建合理的设计知识体系。本课程将积极组织并参与设计实践以及各种设计、创意大赛，使理论与实践结合，通过严格的基础训练和设计实践，并自如运用于艺术设计活动的各个领域。用项目导入的方式培养学生的实践操作能力。</w:t>
      </w:r>
    </w:p>
    <w:p w14:paraId="1B35B218" w14:textId="77777777" w:rsidR="003E0187" w:rsidRDefault="003E0187" w:rsidP="003E0187">
      <w:pPr>
        <w:adjustRightInd w:val="0"/>
        <w:snapToGrid w:val="0"/>
        <w:spacing w:line="360" w:lineRule="auto"/>
        <w:rPr>
          <w:rFonts w:ascii="宋体" w:eastAsia="黑体" w:hAnsi="宋体"/>
          <w:sz w:val="24"/>
        </w:rPr>
      </w:pPr>
      <w:r>
        <w:rPr>
          <w:rFonts w:ascii="宋体" w:eastAsia="黑体" w:hAnsi="宋体" w:hint="eastAsia"/>
          <w:sz w:val="24"/>
        </w:rPr>
        <w:t>（二）教学目标</w:t>
      </w:r>
    </w:p>
    <w:p w14:paraId="75FE1104" w14:textId="77777777" w:rsidR="003E0187" w:rsidRDefault="003E0187" w:rsidP="003E0187">
      <w:pPr>
        <w:adjustRightInd w:val="0"/>
        <w:snapToGrid w:val="0"/>
        <w:spacing w:line="360" w:lineRule="auto"/>
        <w:ind w:firstLineChars="200" w:firstLine="420"/>
        <w:rPr>
          <w:rFonts w:ascii="宋体" w:hAnsi="宋体"/>
        </w:rPr>
      </w:pPr>
      <w:r>
        <w:rPr>
          <w:rFonts w:ascii="宋体" w:hAnsi="宋体" w:hint="eastAsia"/>
        </w:rPr>
        <w:t>知识目标：（1）掌握Photoshop的各种工具的使用方法和技巧； （2）掌握Photoshop在各专业方向项目设计上的能力运用。</w:t>
      </w:r>
    </w:p>
    <w:p w14:paraId="2EDFBF8A" w14:textId="77777777" w:rsidR="003E0187" w:rsidRDefault="003E0187" w:rsidP="003E0187">
      <w:pPr>
        <w:adjustRightInd w:val="0"/>
        <w:snapToGrid w:val="0"/>
        <w:spacing w:line="360" w:lineRule="auto"/>
        <w:ind w:firstLineChars="200" w:firstLine="420"/>
        <w:rPr>
          <w:rFonts w:ascii="宋体" w:hAnsi="宋体"/>
        </w:rPr>
      </w:pPr>
      <w:r>
        <w:rPr>
          <w:rFonts w:ascii="宋体" w:hAnsi="宋体" w:hint="eastAsia"/>
        </w:rPr>
        <w:t>能力目标：（1）熟练掌握Photoshop的基本运用能力；（2）能综合运用Photoshop所学的知识进行图像处理能力； （3）创意设计能力 。</w:t>
      </w:r>
    </w:p>
    <w:p w14:paraId="58C3D8FD" w14:textId="77777777" w:rsidR="003E0187" w:rsidRDefault="003E0187" w:rsidP="003E0187">
      <w:pPr>
        <w:adjustRightInd w:val="0"/>
        <w:snapToGrid w:val="0"/>
        <w:spacing w:line="360" w:lineRule="auto"/>
        <w:ind w:firstLineChars="200" w:firstLine="420"/>
        <w:rPr>
          <w:rFonts w:ascii="宋体" w:hAnsi="宋体"/>
        </w:rPr>
      </w:pPr>
      <w:r>
        <w:rPr>
          <w:rFonts w:ascii="宋体" w:hAnsi="宋体" w:hint="eastAsia"/>
        </w:rPr>
        <w:t>素质目标：（1）培养学生自主学习能力；（2）审美、创新能力提高 ；（3）能够适应岗位职业要求 。</w:t>
      </w:r>
    </w:p>
    <w:p w14:paraId="6C68432A" w14:textId="77777777" w:rsidR="003E0187" w:rsidRDefault="003E0187" w:rsidP="003E0187">
      <w:pPr>
        <w:adjustRightInd w:val="0"/>
        <w:snapToGrid w:val="0"/>
        <w:spacing w:line="360" w:lineRule="auto"/>
        <w:rPr>
          <w:rFonts w:ascii="宋体" w:eastAsia="黑体" w:hAnsi="宋体"/>
          <w:sz w:val="24"/>
        </w:rPr>
      </w:pPr>
      <w:r>
        <w:rPr>
          <w:rFonts w:ascii="宋体" w:eastAsia="黑体" w:hAnsi="宋体" w:hint="eastAsia"/>
          <w:sz w:val="24"/>
        </w:rPr>
        <w:t>（三）适用对象</w:t>
      </w:r>
    </w:p>
    <w:p w14:paraId="76E5999E" w14:textId="77777777" w:rsidR="003E0187" w:rsidRDefault="003E0187" w:rsidP="003E0187">
      <w:pPr>
        <w:adjustRightInd w:val="0"/>
        <w:snapToGrid w:val="0"/>
        <w:spacing w:line="360" w:lineRule="auto"/>
        <w:rPr>
          <w:rFonts w:ascii="宋体" w:hAnsi="宋体"/>
        </w:rPr>
      </w:pPr>
      <w:r>
        <w:rPr>
          <w:rFonts w:ascii="宋体" w:hAnsi="宋体" w:hint="eastAsia"/>
        </w:rPr>
        <w:t>环境设计专业学生</w:t>
      </w:r>
    </w:p>
    <w:p w14:paraId="614329DF" w14:textId="77777777" w:rsidR="003E0187" w:rsidRDefault="003E0187" w:rsidP="003E0187">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14:paraId="68AA4A5E" w14:textId="77777777" w:rsidR="003E0187" w:rsidRDefault="0096561B" w:rsidP="003E0187">
      <w:pPr>
        <w:adjustRightInd w:val="0"/>
        <w:snapToGrid w:val="0"/>
        <w:spacing w:line="360" w:lineRule="auto"/>
        <w:rPr>
          <w:rFonts w:ascii="宋体" w:hAnsi="宋体"/>
        </w:rPr>
      </w:pPr>
      <w:r>
        <w:rPr>
          <w:rFonts w:ascii="宋体" w:hAnsi="宋体" w:hint="eastAsia"/>
        </w:rPr>
        <w:t>先修课程：效果图表现技法、设计制图、计算机辅助设计基础</w:t>
      </w:r>
    </w:p>
    <w:p w14:paraId="67F3E9BD" w14:textId="77777777" w:rsidR="0096561B" w:rsidRDefault="0096561B" w:rsidP="003E0187">
      <w:pPr>
        <w:adjustRightInd w:val="0"/>
        <w:snapToGrid w:val="0"/>
        <w:spacing w:line="360" w:lineRule="auto"/>
        <w:rPr>
          <w:rFonts w:ascii="黑体" w:eastAsia="黑体" w:hAnsi="宋体"/>
          <w:sz w:val="28"/>
        </w:rPr>
      </w:pPr>
      <w:r>
        <w:rPr>
          <w:rFonts w:ascii="宋体" w:hAnsi="宋体" w:hint="eastAsia"/>
        </w:rPr>
        <w:t>后续课程：</w:t>
      </w:r>
      <w:r w:rsidR="00FC6360">
        <w:rPr>
          <w:rFonts w:ascii="宋体" w:hAnsi="宋体" w:hint="eastAsia"/>
        </w:rPr>
        <w:t>住宅景观设计、</w:t>
      </w:r>
      <w:r w:rsidR="00FC6360" w:rsidRPr="00FC6360">
        <w:rPr>
          <w:rFonts w:ascii="宋体" w:hAnsi="宋体" w:hint="eastAsia"/>
        </w:rPr>
        <w:t>家居设计方法与表达</w:t>
      </w:r>
      <w:r w:rsidR="00FC6360">
        <w:rPr>
          <w:rFonts w:ascii="宋体" w:hAnsi="宋体" w:hint="eastAsia"/>
        </w:rPr>
        <w:t>、室内</w:t>
      </w:r>
      <w:r w:rsidR="00FC6360" w:rsidRPr="00FC6360">
        <w:rPr>
          <w:rFonts w:ascii="宋体" w:hAnsi="宋体" w:hint="eastAsia"/>
        </w:rPr>
        <w:t>设计方法与表达</w:t>
      </w:r>
      <w:r w:rsidR="00FC6360">
        <w:rPr>
          <w:rFonts w:ascii="宋体" w:hAnsi="宋体" w:hint="eastAsia"/>
        </w:rPr>
        <w:t>等</w:t>
      </w:r>
    </w:p>
    <w:p w14:paraId="135ADF97" w14:textId="77777777" w:rsidR="00F6150C" w:rsidRPr="000B4184" w:rsidRDefault="00F6150C" w:rsidP="00F6150C">
      <w:pPr>
        <w:adjustRightInd w:val="0"/>
        <w:snapToGrid w:val="0"/>
        <w:spacing w:line="360" w:lineRule="auto"/>
        <w:rPr>
          <w:rFonts w:ascii="黑体" w:eastAsia="黑体" w:hAnsi="宋体"/>
          <w:sz w:val="28"/>
        </w:rPr>
      </w:pPr>
      <w:r w:rsidRPr="000B4184">
        <w:rPr>
          <w:rFonts w:ascii="黑体" w:eastAsia="黑体" w:hAnsi="宋体" w:hint="eastAsia"/>
          <w:b/>
          <w:sz w:val="28"/>
        </w:rPr>
        <w:t>二、</w:t>
      </w:r>
      <w:r>
        <w:rPr>
          <w:rFonts w:ascii="宋体" w:eastAsia="黑体" w:hAnsi="宋体" w:hint="eastAsia"/>
          <w:b/>
          <w:bCs/>
          <w:sz w:val="28"/>
        </w:rPr>
        <w:t>任课教师教学过程中应注意的事项</w:t>
      </w:r>
    </w:p>
    <w:p w14:paraId="204054DC" w14:textId="77777777" w:rsidR="00522CDC" w:rsidRPr="003036DC" w:rsidRDefault="00522CDC" w:rsidP="003036DC">
      <w:pPr>
        <w:spacing w:line="360" w:lineRule="auto"/>
        <w:ind w:firstLineChars="200" w:firstLine="420"/>
        <w:rPr>
          <w:lang w:val="zh-CN"/>
        </w:rPr>
      </w:pPr>
      <w:r w:rsidRPr="003036DC">
        <w:rPr>
          <w:lang w:val="zh-CN"/>
        </w:rPr>
        <w:t>课程采用灵活多样的教学方法设计和组织教学过程，通过大量实际案例引导学生</w:t>
      </w:r>
      <w:r w:rsidR="001A029D">
        <w:rPr>
          <w:rFonts w:hint="eastAsia"/>
          <w:lang w:val="zh-CN"/>
        </w:rPr>
        <w:t>实践操作绘制室内</w:t>
      </w:r>
      <w:r w:rsidR="001A029D">
        <w:rPr>
          <w:rFonts w:hint="eastAsia"/>
          <w:lang w:val="zh-CN"/>
        </w:rPr>
        <w:t>/</w:t>
      </w:r>
      <w:r w:rsidR="001A029D">
        <w:rPr>
          <w:rFonts w:hint="eastAsia"/>
          <w:lang w:val="zh-CN"/>
        </w:rPr>
        <w:t>景观平面图、立面图等</w:t>
      </w:r>
      <w:r w:rsidRPr="003036DC">
        <w:rPr>
          <w:lang w:val="zh-CN"/>
        </w:rPr>
        <w:t>，激发学生的学习积极性，并为实际岗位能力提供真实而有效的服务。课程设计符合专业人才培养目标和专业相关技术领域职业岗位群的任职要求，对环境设计专业课程体系起支撑作用。</w:t>
      </w:r>
    </w:p>
    <w:p w14:paraId="5F044DD1" w14:textId="77777777" w:rsidR="00F6150C" w:rsidRDefault="00F6150C" w:rsidP="00F6150C">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14:paraId="432A3938" w14:textId="77777777" w:rsidR="00F6150C" w:rsidRDefault="00F6150C" w:rsidP="00F6150C">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45E20192" w14:textId="77777777" w:rsidR="00F6150C" w:rsidRDefault="00F6150C" w:rsidP="00F6150C">
      <w:pPr>
        <w:adjustRightInd w:val="0"/>
        <w:snapToGrid w:val="0"/>
        <w:spacing w:line="360" w:lineRule="auto"/>
        <w:ind w:firstLineChars="250" w:firstLine="525"/>
        <w:rPr>
          <w:rFonts w:ascii="宋体" w:eastAsia="黑体" w:hAnsi="宋体"/>
          <w:sz w:val="24"/>
        </w:rPr>
      </w:pPr>
      <w:r>
        <w:rPr>
          <w:rFonts w:ascii="宋体" w:hAnsi="宋体" w:hint="eastAsia"/>
        </w:rPr>
        <w:t>30课时</w:t>
      </w:r>
    </w:p>
    <w:p w14:paraId="0A630AEB" w14:textId="77777777" w:rsidR="00F6150C" w:rsidRDefault="00F6150C" w:rsidP="00F6150C">
      <w:pPr>
        <w:adjustRightInd w:val="0"/>
        <w:snapToGrid w:val="0"/>
        <w:spacing w:line="360" w:lineRule="auto"/>
        <w:rPr>
          <w:rFonts w:ascii="宋体" w:eastAsia="黑体" w:hAnsi="宋体"/>
          <w:sz w:val="24"/>
        </w:rPr>
      </w:pPr>
      <w:r>
        <w:rPr>
          <w:rFonts w:ascii="宋体" w:eastAsia="黑体" w:hAnsi="宋体" w:hint="eastAsia"/>
          <w:sz w:val="24"/>
        </w:rPr>
        <w:t>（二）学时分配</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2529"/>
        <w:gridCol w:w="993"/>
        <w:gridCol w:w="3827"/>
      </w:tblGrid>
      <w:tr w:rsidR="00F6150C" w:rsidRPr="00747A36" w14:paraId="64E489F2" w14:textId="77777777" w:rsidTr="00F8364F">
        <w:tc>
          <w:tcPr>
            <w:tcW w:w="828" w:type="dxa"/>
            <w:vAlign w:val="center"/>
          </w:tcPr>
          <w:p w14:paraId="14A69AC9" w14:textId="77777777" w:rsidR="00F6150C" w:rsidRPr="00747A36" w:rsidRDefault="00F6150C" w:rsidP="00F8364F">
            <w:pPr>
              <w:jc w:val="center"/>
              <w:rPr>
                <w:b/>
                <w:szCs w:val="21"/>
              </w:rPr>
            </w:pPr>
            <w:r w:rsidRPr="00747A36">
              <w:rPr>
                <w:rFonts w:hint="eastAsia"/>
                <w:b/>
                <w:szCs w:val="21"/>
              </w:rPr>
              <w:lastRenderedPageBreak/>
              <w:t>周次</w:t>
            </w:r>
          </w:p>
        </w:tc>
        <w:tc>
          <w:tcPr>
            <w:tcW w:w="720" w:type="dxa"/>
            <w:vAlign w:val="center"/>
          </w:tcPr>
          <w:p w14:paraId="568CDA73" w14:textId="77777777" w:rsidR="00F6150C" w:rsidRPr="00747A36" w:rsidRDefault="00F6150C" w:rsidP="00F8364F">
            <w:pPr>
              <w:jc w:val="center"/>
              <w:rPr>
                <w:b/>
                <w:szCs w:val="21"/>
              </w:rPr>
            </w:pPr>
            <w:r w:rsidRPr="00747A36">
              <w:rPr>
                <w:rFonts w:hint="eastAsia"/>
                <w:b/>
                <w:szCs w:val="21"/>
              </w:rPr>
              <w:t>授课次数</w:t>
            </w:r>
          </w:p>
        </w:tc>
        <w:tc>
          <w:tcPr>
            <w:tcW w:w="2529" w:type="dxa"/>
            <w:vAlign w:val="center"/>
          </w:tcPr>
          <w:p w14:paraId="74A547EA" w14:textId="77777777" w:rsidR="00F6150C" w:rsidRPr="00747A36" w:rsidRDefault="00F6150C" w:rsidP="00F8364F">
            <w:pPr>
              <w:jc w:val="center"/>
              <w:rPr>
                <w:b/>
                <w:szCs w:val="21"/>
              </w:rPr>
            </w:pPr>
            <w:r>
              <w:rPr>
                <w:rFonts w:hint="eastAsia"/>
                <w:b/>
              </w:rPr>
              <w:t>授课章节与内容摘要</w:t>
            </w:r>
          </w:p>
        </w:tc>
        <w:tc>
          <w:tcPr>
            <w:tcW w:w="993" w:type="dxa"/>
            <w:vAlign w:val="center"/>
          </w:tcPr>
          <w:p w14:paraId="03C4C98F" w14:textId="77777777" w:rsidR="00F6150C" w:rsidRDefault="00F6150C" w:rsidP="00F8364F">
            <w:pPr>
              <w:jc w:val="center"/>
              <w:rPr>
                <w:b/>
                <w:szCs w:val="21"/>
              </w:rPr>
            </w:pPr>
            <w:r>
              <w:rPr>
                <w:rFonts w:hint="eastAsia"/>
                <w:b/>
                <w:szCs w:val="21"/>
              </w:rPr>
              <w:t>教学</w:t>
            </w:r>
          </w:p>
          <w:p w14:paraId="2F7515A4" w14:textId="77777777" w:rsidR="00F6150C" w:rsidRPr="00747A36" w:rsidRDefault="00F6150C" w:rsidP="00F8364F">
            <w:pPr>
              <w:jc w:val="center"/>
              <w:rPr>
                <w:b/>
                <w:szCs w:val="21"/>
              </w:rPr>
            </w:pPr>
            <w:r>
              <w:rPr>
                <w:rFonts w:hint="eastAsia"/>
                <w:b/>
                <w:szCs w:val="21"/>
              </w:rPr>
              <w:t>时数</w:t>
            </w:r>
          </w:p>
        </w:tc>
        <w:tc>
          <w:tcPr>
            <w:tcW w:w="3827" w:type="dxa"/>
            <w:vAlign w:val="center"/>
          </w:tcPr>
          <w:p w14:paraId="39CC123D" w14:textId="77777777" w:rsidR="00F6150C" w:rsidRPr="00747A36" w:rsidRDefault="00F6150C" w:rsidP="00F8364F">
            <w:pPr>
              <w:jc w:val="center"/>
              <w:rPr>
                <w:b/>
                <w:szCs w:val="21"/>
              </w:rPr>
            </w:pPr>
            <w:r>
              <w:rPr>
                <w:rFonts w:hint="eastAsia"/>
                <w:b/>
                <w:szCs w:val="21"/>
              </w:rPr>
              <w:t>实训任务安排</w:t>
            </w:r>
          </w:p>
        </w:tc>
      </w:tr>
      <w:tr w:rsidR="00F6150C" w:rsidRPr="00747A36" w14:paraId="394CA80B" w14:textId="77777777" w:rsidTr="00F8364F">
        <w:tc>
          <w:tcPr>
            <w:tcW w:w="828" w:type="dxa"/>
          </w:tcPr>
          <w:p w14:paraId="2E8CF650"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720" w:type="dxa"/>
          </w:tcPr>
          <w:p w14:paraId="70D21607"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2529" w:type="dxa"/>
          </w:tcPr>
          <w:p w14:paraId="46A408DF" w14:textId="77777777" w:rsidR="00F6150C" w:rsidRPr="00F6150C" w:rsidRDefault="00F6150C" w:rsidP="00F8364F">
            <w:pPr>
              <w:jc w:val="center"/>
              <w:rPr>
                <w:rFonts w:cs="宋体"/>
                <w:kern w:val="0"/>
                <w:szCs w:val="24"/>
              </w:rPr>
            </w:pPr>
            <w:r w:rsidRPr="006B6718">
              <w:rPr>
                <w:rFonts w:cs="宋体" w:hint="eastAsia"/>
                <w:kern w:val="0"/>
                <w:szCs w:val="24"/>
              </w:rPr>
              <w:t>室内</w:t>
            </w:r>
            <w:r w:rsidRPr="006B6718">
              <w:rPr>
                <w:rFonts w:cs="宋体" w:hint="eastAsia"/>
                <w:kern w:val="0"/>
                <w:szCs w:val="24"/>
              </w:rPr>
              <w:t>/</w:t>
            </w:r>
            <w:r w:rsidRPr="006B6718">
              <w:rPr>
                <w:rFonts w:cs="宋体" w:hint="eastAsia"/>
                <w:kern w:val="0"/>
                <w:szCs w:val="24"/>
              </w:rPr>
              <w:t>景观平面图绘制方法</w:t>
            </w:r>
          </w:p>
        </w:tc>
        <w:tc>
          <w:tcPr>
            <w:tcW w:w="993" w:type="dxa"/>
          </w:tcPr>
          <w:p w14:paraId="1DF53672" w14:textId="77777777" w:rsidR="00F6150C" w:rsidRPr="00F6150C" w:rsidRDefault="00F6150C" w:rsidP="00F8364F">
            <w:pPr>
              <w:jc w:val="center"/>
              <w:rPr>
                <w:rFonts w:cs="宋体"/>
                <w:kern w:val="0"/>
                <w:szCs w:val="24"/>
              </w:rPr>
            </w:pPr>
            <w:r w:rsidRPr="00F6150C">
              <w:rPr>
                <w:rFonts w:cs="宋体" w:hint="eastAsia"/>
                <w:kern w:val="0"/>
                <w:szCs w:val="24"/>
              </w:rPr>
              <w:t>4</w:t>
            </w:r>
          </w:p>
        </w:tc>
        <w:tc>
          <w:tcPr>
            <w:tcW w:w="3827" w:type="dxa"/>
          </w:tcPr>
          <w:p w14:paraId="63366850" w14:textId="77777777" w:rsidR="00F6150C" w:rsidRPr="00F6150C" w:rsidRDefault="00F6150C" w:rsidP="00F8364F">
            <w:pPr>
              <w:jc w:val="center"/>
              <w:rPr>
                <w:rFonts w:cs="宋体"/>
                <w:kern w:val="0"/>
                <w:szCs w:val="24"/>
              </w:rPr>
            </w:pPr>
          </w:p>
        </w:tc>
      </w:tr>
      <w:tr w:rsidR="00F6150C" w:rsidRPr="00747A36" w14:paraId="52C347F2" w14:textId="77777777" w:rsidTr="00F8364F">
        <w:tc>
          <w:tcPr>
            <w:tcW w:w="828" w:type="dxa"/>
          </w:tcPr>
          <w:p w14:paraId="4CD785D0"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720" w:type="dxa"/>
          </w:tcPr>
          <w:p w14:paraId="033551E9"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2529" w:type="dxa"/>
          </w:tcPr>
          <w:p w14:paraId="2F9406DA" w14:textId="77777777" w:rsidR="00F6150C" w:rsidRPr="00F6150C" w:rsidRDefault="00F6150C" w:rsidP="00F8364F">
            <w:pPr>
              <w:jc w:val="center"/>
              <w:rPr>
                <w:rFonts w:cs="宋体"/>
                <w:kern w:val="0"/>
                <w:szCs w:val="24"/>
              </w:rPr>
            </w:pPr>
            <w:r w:rsidRPr="00F6150C">
              <w:rPr>
                <w:rFonts w:cs="宋体" w:hint="eastAsia"/>
                <w:kern w:val="0"/>
                <w:szCs w:val="24"/>
              </w:rPr>
              <w:t>室内</w:t>
            </w:r>
            <w:r w:rsidRPr="00F6150C">
              <w:rPr>
                <w:rFonts w:cs="宋体" w:hint="eastAsia"/>
                <w:kern w:val="0"/>
                <w:szCs w:val="24"/>
              </w:rPr>
              <w:t>/</w:t>
            </w:r>
            <w:r w:rsidRPr="00F6150C">
              <w:rPr>
                <w:rFonts w:cs="宋体" w:hint="eastAsia"/>
                <w:kern w:val="0"/>
                <w:szCs w:val="24"/>
              </w:rPr>
              <w:t>景观平面图材质贴图方法</w:t>
            </w:r>
          </w:p>
        </w:tc>
        <w:tc>
          <w:tcPr>
            <w:tcW w:w="993" w:type="dxa"/>
          </w:tcPr>
          <w:p w14:paraId="5CD79D4E" w14:textId="77777777" w:rsidR="00F6150C" w:rsidRPr="00F6150C" w:rsidRDefault="00F6150C" w:rsidP="00F8364F">
            <w:pPr>
              <w:jc w:val="center"/>
              <w:rPr>
                <w:rFonts w:cs="宋体"/>
                <w:kern w:val="0"/>
                <w:szCs w:val="24"/>
              </w:rPr>
            </w:pPr>
            <w:r w:rsidRPr="00F6150C">
              <w:rPr>
                <w:rFonts w:cs="宋体" w:hint="eastAsia"/>
                <w:kern w:val="0"/>
                <w:szCs w:val="24"/>
              </w:rPr>
              <w:t>5</w:t>
            </w:r>
          </w:p>
        </w:tc>
        <w:tc>
          <w:tcPr>
            <w:tcW w:w="3827" w:type="dxa"/>
          </w:tcPr>
          <w:p w14:paraId="56BAAE73" w14:textId="77777777" w:rsidR="00F6150C" w:rsidRPr="00F6150C" w:rsidRDefault="00F6150C" w:rsidP="00F8364F">
            <w:pPr>
              <w:jc w:val="center"/>
              <w:rPr>
                <w:rFonts w:cs="宋体"/>
                <w:kern w:val="0"/>
                <w:szCs w:val="24"/>
              </w:rPr>
            </w:pPr>
            <w:r w:rsidRPr="00F6150C">
              <w:rPr>
                <w:rFonts w:cs="宋体" w:hint="eastAsia"/>
                <w:kern w:val="0"/>
                <w:szCs w:val="24"/>
              </w:rPr>
              <w:t>酒店空间平面图</w:t>
            </w:r>
            <w:r w:rsidRPr="00F6150C">
              <w:rPr>
                <w:rFonts w:cs="宋体" w:hint="eastAsia"/>
                <w:kern w:val="0"/>
                <w:szCs w:val="24"/>
              </w:rPr>
              <w:t>/</w:t>
            </w:r>
            <w:r w:rsidRPr="00F6150C">
              <w:rPr>
                <w:rFonts w:cs="宋体" w:hint="eastAsia"/>
                <w:kern w:val="0"/>
                <w:szCs w:val="24"/>
              </w:rPr>
              <w:t>居住区平面图</w:t>
            </w:r>
          </w:p>
        </w:tc>
      </w:tr>
      <w:tr w:rsidR="00F6150C" w:rsidRPr="00747A36" w14:paraId="1073031C" w14:textId="77777777" w:rsidTr="00F8364F">
        <w:tc>
          <w:tcPr>
            <w:tcW w:w="828" w:type="dxa"/>
          </w:tcPr>
          <w:p w14:paraId="28ABE469"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720" w:type="dxa"/>
          </w:tcPr>
          <w:p w14:paraId="65664D49"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2529" w:type="dxa"/>
          </w:tcPr>
          <w:p w14:paraId="20AFCBC1" w14:textId="77777777" w:rsidR="00F6150C" w:rsidRPr="00F6150C" w:rsidRDefault="00F6150C" w:rsidP="00F8364F">
            <w:pPr>
              <w:rPr>
                <w:rFonts w:cs="宋体"/>
                <w:kern w:val="0"/>
                <w:szCs w:val="24"/>
              </w:rPr>
            </w:pPr>
            <w:r w:rsidRPr="00F6150C">
              <w:rPr>
                <w:rFonts w:cs="宋体" w:hint="eastAsia"/>
                <w:kern w:val="0"/>
                <w:szCs w:val="24"/>
              </w:rPr>
              <w:t>室内</w:t>
            </w:r>
            <w:r w:rsidRPr="00F6150C">
              <w:rPr>
                <w:rFonts w:cs="宋体" w:hint="eastAsia"/>
                <w:kern w:val="0"/>
                <w:szCs w:val="24"/>
              </w:rPr>
              <w:t>/</w:t>
            </w:r>
            <w:r w:rsidRPr="00F6150C">
              <w:rPr>
                <w:rFonts w:cs="宋体" w:hint="eastAsia"/>
                <w:kern w:val="0"/>
                <w:szCs w:val="24"/>
              </w:rPr>
              <w:t>景观平面图光影渲染</w:t>
            </w:r>
          </w:p>
        </w:tc>
        <w:tc>
          <w:tcPr>
            <w:tcW w:w="993" w:type="dxa"/>
          </w:tcPr>
          <w:p w14:paraId="1328639D" w14:textId="77777777" w:rsidR="00F6150C" w:rsidRPr="00F6150C" w:rsidRDefault="00F6150C" w:rsidP="00F8364F">
            <w:pPr>
              <w:jc w:val="center"/>
              <w:rPr>
                <w:rFonts w:cs="宋体"/>
                <w:kern w:val="0"/>
                <w:szCs w:val="24"/>
              </w:rPr>
            </w:pPr>
            <w:r w:rsidRPr="00F6150C">
              <w:rPr>
                <w:rFonts w:cs="宋体" w:hint="eastAsia"/>
                <w:kern w:val="0"/>
                <w:szCs w:val="24"/>
              </w:rPr>
              <w:t>4</w:t>
            </w:r>
          </w:p>
        </w:tc>
        <w:tc>
          <w:tcPr>
            <w:tcW w:w="3827" w:type="dxa"/>
          </w:tcPr>
          <w:p w14:paraId="0F822FDE" w14:textId="77777777" w:rsidR="00F6150C" w:rsidRPr="00F6150C" w:rsidRDefault="00F6150C" w:rsidP="00F8364F">
            <w:pPr>
              <w:jc w:val="center"/>
              <w:rPr>
                <w:rFonts w:cs="宋体"/>
                <w:kern w:val="0"/>
                <w:szCs w:val="24"/>
              </w:rPr>
            </w:pPr>
            <w:r w:rsidRPr="00F6150C">
              <w:rPr>
                <w:rFonts w:cs="宋体" w:hint="eastAsia"/>
                <w:kern w:val="0"/>
                <w:szCs w:val="24"/>
              </w:rPr>
              <w:t>餐饮空间平面图</w:t>
            </w:r>
            <w:r w:rsidRPr="00F6150C">
              <w:rPr>
                <w:rFonts w:cs="宋体" w:hint="eastAsia"/>
                <w:kern w:val="0"/>
                <w:szCs w:val="24"/>
              </w:rPr>
              <w:t>/</w:t>
            </w:r>
            <w:r w:rsidRPr="00F6150C">
              <w:rPr>
                <w:rFonts w:cs="宋体" w:hint="eastAsia"/>
                <w:kern w:val="0"/>
                <w:szCs w:val="24"/>
              </w:rPr>
              <w:t>广场平面图</w:t>
            </w:r>
          </w:p>
        </w:tc>
      </w:tr>
      <w:tr w:rsidR="00F6150C" w:rsidRPr="00747A36" w14:paraId="160CCDD9" w14:textId="77777777" w:rsidTr="007E164A">
        <w:trPr>
          <w:trHeight w:val="660"/>
        </w:trPr>
        <w:tc>
          <w:tcPr>
            <w:tcW w:w="828" w:type="dxa"/>
          </w:tcPr>
          <w:p w14:paraId="274B0A23"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720" w:type="dxa"/>
          </w:tcPr>
          <w:p w14:paraId="04D0A6B4"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2529" w:type="dxa"/>
          </w:tcPr>
          <w:p w14:paraId="5397ED87" w14:textId="77777777" w:rsidR="00F6150C" w:rsidRPr="00F6150C" w:rsidRDefault="00F6150C" w:rsidP="00F8364F">
            <w:pPr>
              <w:jc w:val="center"/>
              <w:rPr>
                <w:rFonts w:cs="宋体"/>
                <w:kern w:val="0"/>
                <w:szCs w:val="24"/>
              </w:rPr>
            </w:pPr>
            <w:r w:rsidRPr="00F6150C">
              <w:rPr>
                <w:rFonts w:cs="宋体" w:hint="eastAsia"/>
                <w:kern w:val="0"/>
                <w:szCs w:val="24"/>
              </w:rPr>
              <w:t>室内</w:t>
            </w:r>
            <w:r w:rsidRPr="00F6150C">
              <w:rPr>
                <w:rFonts w:cs="宋体" w:hint="eastAsia"/>
                <w:kern w:val="0"/>
                <w:szCs w:val="24"/>
              </w:rPr>
              <w:t>/</w:t>
            </w:r>
            <w:r w:rsidRPr="00F6150C">
              <w:rPr>
                <w:rFonts w:cs="宋体" w:hint="eastAsia"/>
                <w:kern w:val="0"/>
                <w:szCs w:val="24"/>
              </w:rPr>
              <w:t>景观平面图色彩渲染</w:t>
            </w:r>
          </w:p>
        </w:tc>
        <w:tc>
          <w:tcPr>
            <w:tcW w:w="993" w:type="dxa"/>
          </w:tcPr>
          <w:p w14:paraId="06803F58" w14:textId="77777777" w:rsidR="00F6150C" w:rsidRPr="00F6150C" w:rsidRDefault="00F6150C" w:rsidP="00F8364F">
            <w:pPr>
              <w:jc w:val="center"/>
              <w:rPr>
                <w:rFonts w:cs="宋体"/>
                <w:kern w:val="0"/>
                <w:szCs w:val="24"/>
              </w:rPr>
            </w:pPr>
            <w:r w:rsidRPr="00F6150C">
              <w:rPr>
                <w:rFonts w:cs="宋体" w:hint="eastAsia"/>
                <w:kern w:val="0"/>
                <w:szCs w:val="24"/>
              </w:rPr>
              <w:t>5</w:t>
            </w:r>
          </w:p>
        </w:tc>
        <w:tc>
          <w:tcPr>
            <w:tcW w:w="3827" w:type="dxa"/>
          </w:tcPr>
          <w:p w14:paraId="010ACAA5" w14:textId="77777777" w:rsidR="00F6150C" w:rsidRPr="00F6150C" w:rsidRDefault="00F6150C" w:rsidP="00F8364F">
            <w:pPr>
              <w:jc w:val="center"/>
              <w:rPr>
                <w:rFonts w:cs="宋体"/>
                <w:kern w:val="0"/>
                <w:szCs w:val="24"/>
              </w:rPr>
            </w:pPr>
            <w:r w:rsidRPr="00F6150C">
              <w:rPr>
                <w:rFonts w:cs="宋体" w:hint="eastAsia"/>
                <w:kern w:val="0"/>
                <w:szCs w:val="24"/>
              </w:rPr>
              <w:t>餐饮空间平面图</w:t>
            </w:r>
            <w:r w:rsidRPr="00F6150C">
              <w:rPr>
                <w:rFonts w:cs="宋体" w:hint="eastAsia"/>
                <w:kern w:val="0"/>
                <w:szCs w:val="24"/>
              </w:rPr>
              <w:t>/</w:t>
            </w:r>
            <w:r w:rsidRPr="00F6150C">
              <w:rPr>
                <w:rFonts w:cs="宋体" w:hint="eastAsia"/>
                <w:kern w:val="0"/>
                <w:szCs w:val="24"/>
              </w:rPr>
              <w:t>广场平面图</w:t>
            </w:r>
          </w:p>
        </w:tc>
      </w:tr>
      <w:tr w:rsidR="00F6150C" w:rsidRPr="00747A36" w14:paraId="5A11CE89" w14:textId="77777777" w:rsidTr="00F8364F">
        <w:tc>
          <w:tcPr>
            <w:tcW w:w="828" w:type="dxa"/>
          </w:tcPr>
          <w:p w14:paraId="0441B044"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720" w:type="dxa"/>
          </w:tcPr>
          <w:p w14:paraId="6713C2AE"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2529" w:type="dxa"/>
          </w:tcPr>
          <w:p w14:paraId="7C208894" w14:textId="77777777" w:rsidR="00F6150C" w:rsidRPr="00F6150C" w:rsidRDefault="00F6150C" w:rsidP="00F8364F">
            <w:pPr>
              <w:jc w:val="center"/>
              <w:rPr>
                <w:rFonts w:cs="宋体"/>
                <w:kern w:val="0"/>
                <w:szCs w:val="24"/>
              </w:rPr>
            </w:pPr>
            <w:r w:rsidRPr="00F6150C">
              <w:rPr>
                <w:rFonts w:cs="宋体" w:hint="eastAsia"/>
                <w:kern w:val="0"/>
                <w:szCs w:val="24"/>
              </w:rPr>
              <w:t>室内</w:t>
            </w:r>
            <w:r w:rsidRPr="00F6150C">
              <w:rPr>
                <w:rFonts w:cs="宋体" w:hint="eastAsia"/>
                <w:kern w:val="0"/>
                <w:szCs w:val="24"/>
              </w:rPr>
              <w:t>/</w:t>
            </w:r>
            <w:r w:rsidRPr="00F6150C">
              <w:rPr>
                <w:rFonts w:cs="宋体" w:hint="eastAsia"/>
                <w:kern w:val="0"/>
                <w:szCs w:val="24"/>
              </w:rPr>
              <w:t>景观立面图材质贴图方法</w:t>
            </w:r>
          </w:p>
        </w:tc>
        <w:tc>
          <w:tcPr>
            <w:tcW w:w="993" w:type="dxa"/>
          </w:tcPr>
          <w:p w14:paraId="07248590" w14:textId="77777777" w:rsidR="00F6150C" w:rsidRPr="00F6150C" w:rsidRDefault="00F6150C" w:rsidP="00F8364F">
            <w:pPr>
              <w:jc w:val="center"/>
              <w:rPr>
                <w:rFonts w:cs="宋体"/>
                <w:kern w:val="0"/>
                <w:szCs w:val="24"/>
              </w:rPr>
            </w:pPr>
            <w:r w:rsidRPr="00F6150C">
              <w:rPr>
                <w:rFonts w:cs="宋体" w:hint="eastAsia"/>
                <w:kern w:val="0"/>
                <w:szCs w:val="24"/>
              </w:rPr>
              <w:t>4</w:t>
            </w:r>
          </w:p>
        </w:tc>
        <w:tc>
          <w:tcPr>
            <w:tcW w:w="3827" w:type="dxa"/>
          </w:tcPr>
          <w:p w14:paraId="1F249917" w14:textId="77777777" w:rsidR="00F6150C" w:rsidRPr="00F6150C" w:rsidRDefault="00F6150C" w:rsidP="00F8364F">
            <w:pPr>
              <w:jc w:val="center"/>
              <w:rPr>
                <w:rFonts w:cs="宋体"/>
                <w:kern w:val="0"/>
                <w:szCs w:val="24"/>
              </w:rPr>
            </w:pPr>
            <w:r w:rsidRPr="00F6150C">
              <w:rPr>
                <w:rFonts w:cs="宋体" w:hint="eastAsia"/>
                <w:kern w:val="0"/>
                <w:szCs w:val="24"/>
              </w:rPr>
              <w:t>居住空间彩色立面图</w:t>
            </w:r>
            <w:r w:rsidRPr="00F6150C">
              <w:rPr>
                <w:rFonts w:cs="宋体" w:hint="eastAsia"/>
                <w:kern w:val="0"/>
                <w:szCs w:val="24"/>
              </w:rPr>
              <w:t>/</w:t>
            </w:r>
            <w:r w:rsidRPr="00F6150C">
              <w:rPr>
                <w:rFonts w:cs="宋体" w:hint="eastAsia"/>
                <w:kern w:val="0"/>
                <w:szCs w:val="24"/>
              </w:rPr>
              <w:t>庭院彩色立面图</w:t>
            </w:r>
          </w:p>
        </w:tc>
      </w:tr>
      <w:tr w:rsidR="00F6150C" w:rsidRPr="00747A36" w14:paraId="0C9C2990" w14:textId="77777777" w:rsidTr="00F8364F">
        <w:tc>
          <w:tcPr>
            <w:tcW w:w="828" w:type="dxa"/>
          </w:tcPr>
          <w:p w14:paraId="782D4D09"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720" w:type="dxa"/>
          </w:tcPr>
          <w:p w14:paraId="7CF1485A"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2529" w:type="dxa"/>
          </w:tcPr>
          <w:p w14:paraId="4F71AF16" w14:textId="77777777" w:rsidR="00F6150C" w:rsidRPr="00F6150C" w:rsidRDefault="00F6150C" w:rsidP="00F8364F">
            <w:pPr>
              <w:jc w:val="center"/>
              <w:rPr>
                <w:rFonts w:cs="宋体"/>
                <w:kern w:val="0"/>
                <w:szCs w:val="24"/>
              </w:rPr>
            </w:pPr>
            <w:r w:rsidRPr="00F6150C">
              <w:rPr>
                <w:rFonts w:cs="宋体" w:hint="eastAsia"/>
                <w:kern w:val="0"/>
                <w:szCs w:val="24"/>
              </w:rPr>
              <w:t>室内</w:t>
            </w:r>
            <w:r w:rsidRPr="00F6150C">
              <w:rPr>
                <w:rFonts w:cs="宋体" w:hint="eastAsia"/>
                <w:kern w:val="0"/>
                <w:szCs w:val="24"/>
              </w:rPr>
              <w:t>/</w:t>
            </w:r>
            <w:r w:rsidRPr="00F6150C">
              <w:rPr>
                <w:rFonts w:cs="宋体" w:hint="eastAsia"/>
                <w:kern w:val="0"/>
                <w:szCs w:val="24"/>
              </w:rPr>
              <w:t>景观立面图光影渲染</w:t>
            </w:r>
          </w:p>
        </w:tc>
        <w:tc>
          <w:tcPr>
            <w:tcW w:w="993" w:type="dxa"/>
          </w:tcPr>
          <w:p w14:paraId="5756CBB6" w14:textId="77777777" w:rsidR="00F6150C" w:rsidRPr="00F6150C" w:rsidRDefault="00F6150C" w:rsidP="00F8364F">
            <w:pPr>
              <w:jc w:val="center"/>
              <w:rPr>
                <w:rFonts w:cs="宋体"/>
                <w:kern w:val="0"/>
                <w:szCs w:val="24"/>
              </w:rPr>
            </w:pPr>
            <w:r w:rsidRPr="00F6150C">
              <w:rPr>
                <w:rFonts w:cs="宋体" w:hint="eastAsia"/>
                <w:kern w:val="0"/>
                <w:szCs w:val="24"/>
              </w:rPr>
              <w:t>5</w:t>
            </w:r>
          </w:p>
        </w:tc>
        <w:tc>
          <w:tcPr>
            <w:tcW w:w="3827" w:type="dxa"/>
          </w:tcPr>
          <w:p w14:paraId="37D1F476" w14:textId="77777777" w:rsidR="00F6150C" w:rsidRPr="00F6150C" w:rsidRDefault="00F6150C" w:rsidP="00F8364F">
            <w:pPr>
              <w:jc w:val="center"/>
              <w:rPr>
                <w:rFonts w:cs="宋体"/>
                <w:kern w:val="0"/>
                <w:szCs w:val="24"/>
              </w:rPr>
            </w:pPr>
            <w:r w:rsidRPr="00F6150C">
              <w:rPr>
                <w:rFonts w:cs="宋体" w:hint="eastAsia"/>
                <w:kern w:val="0"/>
                <w:szCs w:val="24"/>
              </w:rPr>
              <w:t>酒店空间立面图</w:t>
            </w:r>
            <w:r w:rsidRPr="00F6150C">
              <w:rPr>
                <w:rFonts w:cs="宋体"/>
                <w:kern w:val="0"/>
                <w:szCs w:val="24"/>
              </w:rPr>
              <w:t>/</w:t>
            </w:r>
            <w:r w:rsidRPr="00F6150C">
              <w:rPr>
                <w:rFonts w:cs="宋体" w:hint="eastAsia"/>
                <w:kern w:val="0"/>
                <w:szCs w:val="24"/>
              </w:rPr>
              <w:t>居住区立面图</w:t>
            </w:r>
          </w:p>
        </w:tc>
      </w:tr>
      <w:tr w:rsidR="00F6150C" w:rsidRPr="00747A36" w14:paraId="1007EF70" w14:textId="77777777" w:rsidTr="00F8364F">
        <w:tc>
          <w:tcPr>
            <w:tcW w:w="828" w:type="dxa"/>
          </w:tcPr>
          <w:p w14:paraId="5DF332DB"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720" w:type="dxa"/>
          </w:tcPr>
          <w:p w14:paraId="55F2E894" w14:textId="77777777" w:rsidR="00F6150C" w:rsidRPr="00F6150C" w:rsidRDefault="00F6150C" w:rsidP="00F8364F">
            <w:pPr>
              <w:jc w:val="center"/>
              <w:rPr>
                <w:rFonts w:cs="宋体"/>
                <w:kern w:val="0"/>
                <w:szCs w:val="24"/>
              </w:rPr>
            </w:pPr>
            <w:r w:rsidRPr="00F6150C">
              <w:rPr>
                <w:rFonts w:cs="宋体" w:hint="eastAsia"/>
                <w:kern w:val="0"/>
                <w:szCs w:val="24"/>
              </w:rPr>
              <w:t>1</w:t>
            </w:r>
          </w:p>
        </w:tc>
        <w:tc>
          <w:tcPr>
            <w:tcW w:w="2529" w:type="dxa"/>
          </w:tcPr>
          <w:p w14:paraId="62D15A9E" w14:textId="77777777" w:rsidR="00F6150C" w:rsidRPr="00F6150C" w:rsidRDefault="00F6150C" w:rsidP="00F8364F">
            <w:pPr>
              <w:pStyle w:val="a8"/>
              <w:ind w:firstLineChars="0" w:firstLine="0"/>
              <w:rPr>
                <w:rFonts w:asciiTheme="minorHAnsi" w:eastAsiaTheme="minorEastAsia" w:hAnsiTheme="minorHAnsi" w:cs="宋体"/>
                <w:kern w:val="0"/>
              </w:rPr>
            </w:pPr>
            <w:r w:rsidRPr="00F6150C">
              <w:rPr>
                <w:rFonts w:asciiTheme="minorHAnsi" w:eastAsiaTheme="minorEastAsia" w:hAnsiTheme="minorHAnsi" w:cs="宋体" w:hint="eastAsia"/>
                <w:kern w:val="0"/>
              </w:rPr>
              <w:t>室内</w:t>
            </w:r>
            <w:r w:rsidRPr="00F6150C">
              <w:rPr>
                <w:rFonts w:asciiTheme="minorHAnsi" w:eastAsiaTheme="minorEastAsia" w:hAnsiTheme="minorHAnsi" w:cs="宋体" w:hint="eastAsia"/>
                <w:kern w:val="0"/>
              </w:rPr>
              <w:t>/</w:t>
            </w:r>
            <w:r w:rsidRPr="00F6150C">
              <w:rPr>
                <w:rFonts w:asciiTheme="minorHAnsi" w:eastAsiaTheme="minorEastAsia" w:hAnsiTheme="minorHAnsi" w:cs="宋体" w:hint="eastAsia"/>
                <w:kern w:val="0"/>
              </w:rPr>
              <w:t>景观立面图色彩渲染</w:t>
            </w:r>
          </w:p>
        </w:tc>
        <w:tc>
          <w:tcPr>
            <w:tcW w:w="993" w:type="dxa"/>
          </w:tcPr>
          <w:p w14:paraId="148E4BF9" w14:textId="77777777" w:rsidR="00F6150C" w:rsidRPr="00F6150C" w:rsidRDefault="00F6150C" w:rsidP="00F8364F">
            <w:pPr>
              <w:jc w:val="center"/>
              <w:rPr>
                <w:rFonts w:cs="宋体"/>
                <w:kern w:val="0"/>
                <w:szCs w:val="24"/>
              </w:rPr>
            </w:pPr>
            <w:r w:rsidRPr="00F6150C">
              <w:rPr>
                <w:rFonts w:cs="宋体" w:hint="eastAsia"/>
                <w:kern w:val="0"/>
                <w:szCs w:val="24"/>
              </w:rPr>
              <w:t>3</w:t>
            </w:r>
          </w:p>
        </w:tc>
        <w:tc>
          <w:tcPr>
            <w:tcW w:w="3827" w:type="dxa"/>
          </w:tcPr>
          <w:p w14:paraId="32054A80" w14:textId="77777777" w:rsidR="00F6150C" w:rsidRPr="00F6150C" w:rsidRDefault="00F6150C" w:rsidP="00F8364F">
            <w:pPr>
              <w:jc w:val="center"/>
              <w:rPr>
                <w:rFonts w:cs="宋体"/>
                <w:kern w:val="0"/>
                <w:szCs w:val="24"/>
              </w:rPr>
            </w:pPr>
            <w:r w:rsidRPr="00F6150C">
              <w:rPr>
                <w:rFonts w:cs="宋体" w:hint="eastAsia"/>
                <w:kern w:val="0"/>
                <w:szCs w:val="24"/>
              </w:rPr>
              <w:t>餐饮空间立面图</w:t>
            </w:r>
            <w:r w:rsidRPr="00F6150C">
              <w:rPr>
                <w:rFonts w:cs="宋体"/>
                <w:kern w:val="0"/>
                <w:szCs w:val="24"/>
              </w:rPr>
              <w:t>/</w:t>
            </w:r>
            <w:r w:rsidRPr="00F6150C">
              <w:rPr>
                <w:rFonts w:cs="宋体" w:hint="eastAsia"/>
                <w:kern w:val="0"/>
                <w:szCs w:val="24"/>
              </w:rPr>
              <w:t>广场立面图</w:t>
            </w:r>
          </w:p>
        </w:tc>
      </w:tr>
    </w:tbl>
    <w:p w14:paraId="1B79547C" w14:textId="77777777" w:rsidR="003036DC" w:rsidRDefault="003036DC" w:rsidP="00522CDC">
      <w:pPr>
        <w:widowControl/>
        <w:spacing w:line="272" w:lineRule="atLeast"/>
        <w:jc w:val="left"/>
        <w:rPr>
          <w:rFonts w:ascii="宋体" w:hAnsi="宋体" w:cs="宋体"/>
          <w:kern w:val="0"/>
          <w:szCs w:val="21"/>
        </w:rPr>
      </w:pPr>
    </w:p>
    <w:p w14:paraId="18AAE6C0" w14:textId="77777777" w:rsidR="003036DC" w:rsidRPr="008443C6" w:rsidRDefault="008443C6" w:rsidP="000B63EF">
      <w:pPr>
        <w:adjustRightInd w:val="0"/>
        <w:snapToGrid w:val="0"/>
        <w:spacing w:line="360" w:lineRule="auto"/>
        <w:rPr>
          <w:rFonts w:ascii="黑体" w:eastAsia="黑体" w:hAnsi="宋体"/>
          <w:sz w:val="28"/>
        </w:rPr>
      </w:pPr>
      <w:r>
        <w:rPr>
          <w:rFonts w:ascii="黑体" w:eastAsia="黑体" w:hAnsi="宋体" w:hint="eastAsia"/>
          <w:sz w:val="28"/>
        </w:rPr>
        <w:t>四、</w:t>
      </w:r>
      <w:r w:rsidR="000B63EF" w:rsidRPr="000B63EF">
        <w:rPr>
          <w:rFonts w:ascii="黑体" w:eastAsia="黑体" w:hAnsi="宋体" w:hint="eastAsia"/>
          <w:sz w:val="28"/>
        </w:rPr>
        <w:t>实践教学内容与要求</w:t>
      </w:r>
    </w:p>
    <w:p w14:paraId="6F631516" w14:textId="77777777" w:rsidR="003036DC" w:rsidRDefault="000B63EF" w:rsidP="000B63EF">
      <w:pPr>
        <w:adjustRightInd w:val="0"/>
        <w:snapToGrid w:val="0"/>
        <w:spacing w:line="360" w:lineRule="auto"/>
        <w:jc w:val="left"/>
        <w:rPr>
          <w:rFonts w:ascii="仿宋" w:eastAsia="仿宋" w:hAnsi="仿宋"/>
          <w:kern w:val="0"/>
          <w:sz w:val="28"/>
          <w:szCs w:val="28"/>
        </w:rPr>
      </w:pPr>
      <w:r w:rsidRPr="005A5E98">
        <w:rPr>
          <w:rFonts w:ascii="仿宋" w:eastAsia="仿宋" w:hAnsi="仿宋" w:hint="eastAsia"/>
          <w:kern w:val="0"/>
          <w:sz w:val="28"/>
          <w:szCs w:val="28"/>
        </w:rPr>
        <w:t>实践教学项目一览表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1249"/>
        <w:gridCol w:w="531"/>
        <w:gridCol w:w="466"/>
        <w:gridCol w:w="926"/>
        <w:gridCol w:w="3924"/>
        <w:gridCol w:w="900"/>
      </w:tblGrid>
      <w:tr w:rsidR="000B63EF" w:rsidRPr="00EE0F3B" w14:paraId="3E4B741C" w14:textId="77777777" w:rsidTr="000B63EF">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72CD5D1" w14:textId="77777777" w:rsidR="000B63EF" w:rsidRPr="00EE0F3B" w:rsidRDefault="000B63EF" w:rsidP="00F8364F">
            <w:pPr>
              <w:widowControl/>
              <w:adjustRightInd w:val="0"/>
              <w:snapToGrid w:val="0"/>
              <w:spacing w:line="360" w:lineRule="auto"/>
              <w:ind w:leftChars="-50" w:rightChars="-51" w:right="-107" w:hangingChars="50" w:hanging="105"/>
              <w:jc w:val="center"/>
              <w:rPr>
                <w:rFonts w:ascii="宋体" w:hAnsi="宋体"/>
                <w:b/>
                <w:color w:val="000000"/>
                <w:kern w:val="0"/>
                <w:szCs w:val="21"/>
              </w:rPr>
            </w:pPr>
            <w:r w:rsidRPr="00EE0F3B">
              <w:rPr>
                <w:rFonts w:ascii="宋体" w:hAnsi="宋体" w:cs="宋体" w:hint="eastAsia"/>
                <w:b/>
                <w:color w:val="000000"/>
                <w:kern w:val="0"/>
                <w:szCs w:val="21"/>
              </w:rPr>
              <w:t>序号</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tcPr>
          <w:p w14:paraId="1E139143" w14:textId="77777777" w:rsidR="000B63EF" w:rsidRPr="00EE0F3B" w:rsidRDefault="000B63EF" w:rsidP="00F8364F">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实践名称</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6FB8851D" w14:textId="77777777" w:rsidR="000B63EF" w:rsidRPr="00EE0F3B" w:rsidRDefault="000B63EF" w:rsidP="00F8364F">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每组人数</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14:paraId="14D79835" w14:textId="77777777" w:rsidR="000B63EF" w:rsidRPr="00EE0F3B" w:rsidRDefault="000B63EF" w:rsidP="00F8364F">
            <w:pPr>
              <w:widowControl/>
              <w:adjustRightInd w:val="0"/>
              <w:snapToGrid w:val="0"/>
              <w:spacing w:line="360" w:lineRule="auto"/>
              <w:ind w:leftChars="-52" w:left="-109" w:rightChars="-51" w:right="-107"/>
              <w:jc w:val="center"/>
              <w:rPr>
                <w:rFonts w:ascii="宋体" w:hAnsi="宋体"/>
                <w:b/>
                <w:color w:val="000000"/>
                <w:kern w:val="0"/>
                <w:szCs w:val="21"/>
              </w:rPr>
            </w:pPr>
            <w:r w:rsidRPr="00EE0F3B">
              <w:rPr>
                <w:rFonts w:ascii="宋体" w:hAnsi="宋体" w:cs="宋体" w:hint="eastAsia"/>
                <w:b/>
                <w:color w:val="000000"/>
                <w:kern w:val="0"/>
                <w:szCs w:val="21"/>
              </w:rPr>
              <w:t>实践时数</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2DF6E7AC" w14:textId="77777777" w:rsidR="000B63EF" w:rsidRPr="00EE0F3B" w:rsidRDefault="000B63EF" w:rsidP="00F8364F">
            <w:pPr>
              <w:widowControl/>
              <w:adjustRightInd w:val="0"/>
              <w:snapToGrid w:val="0"/>
              <w:spacing w:line="360" w:lineRule="auto"/>
              <w:jc w:val="center"/>
              <w:rPr>
                <w:rFonts w:ascii="宋体" w:hAnsi="宋体" w:cs="宋体"/>
                <w:b/>
                <w:color w:val="000000"/>
                <w:kern w:val="0"/>
                <w:szCs w:val="21"/>
              </w:rPr>
            </w:pPr>
            <w:r w:rsidRPr="00EE0F3B">
              <w:rPr>
                <w:rFonts w:ascii="宋体" w:hAnsi="宋体" w:cs="宋体" w:hint="eastAsia"/>
                <w:b/>
                <w:color w:val="000000"/>
                <w:kern w:val="0"/>
                <w:szCs w:val="21"/>
              </w:rPr>
              <w:t>实践类型</w:t>
            </w:r>
          </w:p>
          <w:p w14:paraId="742270B9" w14:textId="77777777" w:rsidR="000B63EF" w:rsidRPr="00EE0F3B" w:rsidRDefault="000B63EF" w:rsidP="00F8364F">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验证∕综合∕设计</w:t>
            </w:r>
          </w:p>
        </w:tc>
        <w:tc>
          <w:tcPr>
            <w:tcW w:w="3924" w:type="dxa"/>
            <w:tcBorders>
              <w:top w:val="single" w:sz="4" w:space="0" w:color="auto"/>
              <w:left w:val="single" w:sz="4" w:space="0" w:color="auto"/>
              <w:bottom w:val="single" w:sz="4" w:space="0" w:color="auto"/>
              <w:right w:val="single" w:sz="4" w:space="0" w:color="auto"/>
            </w:tcBorders>
            <w:vAlign w:val="center"/>
          </w:tcPr>
          <w:p w14:paraId="684B4EBC" w14:textId="77777777" w:rsidR="000B63EF" w:rsidRPr="00EE0F3B" w:rsidRDefault="000B63EF" w:rsidP="00F8364F">
            <w:pPr>
              <w:widowControl/>
              <w:adjustRightInd w:val="0"/>
              <w:snapToGrid w:val="0"/>
              <w:spacing w:line="360" w:lineRule="auto"/>
              <w:jc w:val="center"/>
              <w:rPr>
                <w:rFonts w:ascii="宋体" w:hAnsi="宋体" w:cs="宋体"/>
                <w:b/>
                <w:color w:val="000000"/>
                <w:kern w:val="0"/>
                <w:szCs w:val="21"/>
              </w:rPr>
            </w:pPr>
            <w:r w:rsidRPr="005A5E98">
              <w:rPr>
                <w:rFonts w:cs="宋体" w:hint="eastAsia"/>
                <w:b/>
                <w:color w:val="000000"/>
                <w:kern w:val="0"/>
              </w:rPr>
              <w:t>实验实训内容</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C1860EF" w14:textId="77777777" w:rsidR="000B63EF" w:rsidRPr="00EE0F3B" w:rsidRDefault="000B63EF" w:rsidP="00F8364F">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必做∕选做</w:t>
            </w:r>
          </w:p>
        </w:tc>
      </w:tr>
      <w:tr w:rsidR="000B63EF" w:rsidRPr="00EE0F3B" w14:paraId="60E4B149" w14:textId="77777777" w:rsidTr="000B63EF">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FB2345B" w14:textId="77777777" w:rsidR="000B63EF" w:rsidRPr="00B867DB" w:rsidRDefault="000B63EF" w:rsidP="00F8364F">
            <w:pPr>
              <w:widowControl/>
              <w:adjustRightInd w:val="0"/>
              <w:snapToGrid w:val="0"/>
              <w:spacing w:line="360" w:lineRule="auto"/>
              <w:jc w:val="center"/>
              <w:rPr>
                <w:rFonts w:ascii="宋体" w:hAnsi="宋体" w:cs="宋体"/>
                <w:color w:val="000000"/>
                <w:kern w:val="0"/>
                <w:szCs w:val="21"/>
              </w:rPr>
            </w:pPr>
            <w:r w:rsidRPr="00B867DB">
              <w:rPr>
                <w:rFonts w:ascii="宋体" w:hAnsi="宋体" w:cs="宋体" w:hint="eastAsia"/>
                <w:color w:val="000000"/>
                <w:kern w:val="0"/>
                <w:szCs w:val="21"/>
              </w:rPr>
              <w:t>1</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tcPr>
          <w:p w14:paraId="228F6D43" w14:textId="1C7C7537" w:rsidR="000B63EF" w:rsidRPr="00B867DB" w:rsidRDefault="000E6700" w:rsidP="00F8364F">
            <w:pPr>
              <w:widowControl/>
              <w:adjustRightInd w:val="0"/>
              <w:snapToGrid w:val="0"/>
              <w:spacing w:line="360" w:lineRule="auto"/>
              <w:jc w:val="left"/>
              <w:rPr>
                <w:rFonts w:ascii="宋体" w:hAnsi="宋体" w:cs="宋体" w:hint="eastAsia"/>
                <w:color w:val="000000"/>
                <w:kern w:val="0"/>
                <w:szCs w:val="21"/>
              </w:rPr>
            </w:pPr>
            <w:r>
              <w:rPr>
                <w:rFonts w:ascii="宋体" w:hAnsi="宋体" w:cs="宋体" w:hint="eastAsia"/>
                <w:color w:val="000000"/>
                <w:kern w:val="0"/>
                <w:szCs w:val="21"/>
              </w:rPr>
              <w:t>室内/景观彩色平面图绘制1</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35F73E3" w14:textId="77777777" w:rsidR="000B63EF" w:rsidRPr="00B867DB" w:rsidRDefault="00D72BF0" w:rsidP="00F8364F">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14:paraId="2FEDAF6C" w14:textId="3B6951B5" w:rsidR="000B63EF" w:rsidRPr="00B867DB" w:rsidRDefault="000E6700" w:rsidP="00F8364F">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C6F81B3" w14:textId="77777777" w:rsidR="000B63EF" w:rsidRPr="00B867DB" w:rsidRDefault="00D72BF0" w:rsidP="00F8364F">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综合</w:t>
            </w:r>
          </w:p>
        </w:tc>
        <w:tc>
          <w:tcPr>
            <w:tcW w:w="3924" w:type="dxa"/>
            <w:tcBorders>
              <w:top w:val="single" w:sz="4" w:space="0" w:color="auto"/>
              <w:left w:val="single" w:sz="4" w:space="0" w:color="auto"/>
              <w:bottom w:val="single" w:sz="4" w:space="0" w:color="auto"/>
              <w:right w:val="single" w:sz="4" w:space="0" w:color="auto"/>
            </w:tcBorders>
          </w:tcPr>
          <w:p w14:paraId="12FEF90F" w14:textId="73436D0A" w:rsidR="000E6700" w:rsidRPr="000E6700" w:rsidRDefault="000E6700" w:rsidP="000E6700">
            <w:pPr>
              <w:pStyle w:val="a8"/>
              <w:ind w:left="360" w:firstLineChars="0" w:firstLine="0"/>
              <w:rPr>
                <w:rFonts w:ascii="宋体" w:hAnsi="宋体" w:hint="eastAsia"/>
                <w:szCs w:val="21"/>
              </w:rPr>
            </w:pPr>
            <w:r w:rsidRPr="00F6150C">
              <w:rPr>
                <w:rFonts w:cs="宋体" w:hint="eastAsia"/>
                <w:kern w:val="0"/>
              </w:rPr>
              <w:t>酒店空间平面图</w:t>
            </w:r>
            <w:r w:rsidRPr="00F6150C">
              <w:rPr>
                <w:rFonts w:cs="宋体" w:hint="eastAsia"/>
                <w:kern w:val="0"/>
              </w:rPr>
              <w:t>/</w:t>
            </w:r>
            <w:r w:rsidRPr="00F6150C">
              <w:rPr>
                <w:rFonts w:cs="宋体" w:hint="eastAsia"/>
                <w:kern w:val="0"/>
              </w:rPr>
              <w:t>居住区平面图</w:t>
            </w:r>
          </w:p>
          <w:p w14:paraId="6CCF8418" w14:textId="7FC22160" w:rsidR="002D45F8" w:rsidRPr="000E6700" w:rsidRDefault="002D45F8" w:rsidP="000E6700">
            <w:pPr>
              <w:pStyle w:val="a8"/>
              <w:numPr>
                <w:ilvl w:val="0"/>
                <w:numId w:val="11"/>
              </w:numPr>
              <w:ind w:firstLineChars="0"/>
              <w:rPr>
                <w:rFonts w:ascii="宋体" w:hAnsi="宋体" w:hint="eastAsia"/>
                <w:szCs w:val="21"/>
              </w:rPr>
            </w:pPr>
            <w:r w:rsidRPr="000E6700">
              <w:rPr>
                <w:rFonts w:ascii="宋体" w:hAnsi="宋体" w:hint="eastAsia"/>
                <w:szCs w:val="21"/>
              </w:rPr>
              <w:t>室内/景观平面图材质贴图方法</w:t>
            </w:r>
          </w:p>
          <w:p w14:paraId="700B8547" w14:textId="2B4A3A03" w:rsidR="002D45F8" w:rsidRPr="000E6700" w:rsidRDefault="002D45F8" w:rsidP="000E6700">
            <w:pPr>
              <w:pStyle w:val="a8"/>
              <w:numPr>
                <w:ilvl w:val="0"/>
                <w:numId w:val="11"/>
              </w:numPr>
              <w:ind w:firstLineChars="0"/>
              <w:rPr>
                <w:rFonts w:ascii="宋体" w:hAnsi="宋体" w:hint="eastAsia"/>
                <w:szCs w:val="21"/>
              </w:rPr>
            </w:pPr>
            <w:r w:rsidRPr="000E6700">
              <w:rPr>
                <w:rFonts w:ascii="宋体" w:hAnsi="宋体" w:hint="eastAsia"/>
                <w:szCs w:val="21"/>
              </w:rPr>
              <w:t>室内/景观平面图光影渲染</w:t>
            </w:r>
          </w:p>
          <w:p w14:paraId="0504D8AD" w14:textId="2EBC2603" w:rsidR="000E6700" w:rsidRPr="000E6700" w:rsidRDefault="002D45F8" w:rsidP="000E6700">
            <w:pPr>
              <w:pStyle w:val="a8"/>
              <w:numPr>
                <w:ilvl w:val="0"/>
                <w:numId w:val="11"/>
              </w:numPr>
              <w:ind w:firstLineChars="0"/>
              <w:rPr>
                <w:rFonts w:ascii="宋体" w:hAnsi="宋体" w:hint="eastAsia"/>
                <w:szCs w:val="21"/>
              </w:rPr>
            </w:pPr>
            <w:r w:rsidRPr="000E6700">
              <w:rPr>
                <w:rFonts w:ascii="宋体" w:hAnsi="宋体" w:hint="eastAsia"/>
                <w:szCs w:val="21"/>
              </w:rPr>
              <w:t>室内/景观平面图色彩渲染</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F91D45" w14:textId="77777777" w:rsidR="000B63EF" w:rsidRPr="00B867DB" w:rsidRDefault="000B63EF" w:rsidP="00F8364F">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sidRPr="00B867DB">
              <w:rPr>
                <w:rFonts w:ascii="宋体" w:hAnsi="宋体" w:cs="宋体" w:hint="eastAsia"/>
                <w:color w:val="000000"/>
                <w:kern w:val="0"/>
                <w:szCs w:val="21"/>
              </w:rPr>
              <w:t>必做</w:t>
            </w:r>
          </w:p>
        </w:tc>
      </w:tr>
      <w:tr w:rsidR="000E6700" w:rsidRPr="00EE0F3B" w14:paraId="593F4258" w14:textId="77777777" w:rsidTr="000B63EF">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867B1FC" w14:textId="5A532E62" w:rsidR="000E6700" w:rsidRPr="00B867DB" w:rsidRDefault="000E6700" w:rsidP="00F8364F">
            <w:pPr>
              <w:widowControl/>
              <w:adjustRightInd w:val="0"/>
              <w:snapToGrid w:val="0"/>
              <w:spacing w:line="360" w:lineRule="auto"/>
              <w:jc w:val="center"/>
              <w:rPr>
                <w:rFonts w:ascii="宋体" w:hAnsi="宋体" w:cs="宋体" w:hint="eastAsia"/>
                <w:color w:val="000000"/>
                <w:kern w:val="0"/>
                <w:szCs w:val="21"/>
              </w:rPr>
            </w:pPr>
            <w:r w:rsidRPr="00B867DB">
              <w:rPr>
                <w:rFonts w:ascii="宋体" w:hAnsi="宋体" w:cs="宋体" w:hint="eastAsia"/>
                <w:color w:val="000000"/>
                <w:kern w:val="0"/>
                <w:szCs w:val="21"/>
              </w:rPr>
              <w:t>1</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tcPr>
          <w:p w14:paraId="3D23FB9F" w14:textId="01D68E58" w:rsidR="000E6700" w:rsidRDefault="000E6700" w:rsidP="000E6700">
            <w:pPr>
              <w:widowControl/>
              <w:adjustRightInd w:val="0"/>
              <w:snapToGrid w:val="0"/>
              <w:spacing w:line="360" w:lineRule="auto"/>
              <w:jc w:val="left"/>
              <w:rPr>
                <w:rFonts w:ascii="宋体" w:hAnsi="宋体" w:cs="宋体" w:hint="eastAsia"/>
                <w:color w:val="000000"/>
                <w:kern w:val="0"/>
                <w:szCs w:val="21"/>
              </w:rPr>
            </w:pPr>
            <w:r>
              <w:rPr>
                <w:rFonts w:ascii="宋体" w:hAnsi="宋体" w:cs="宋体" w:hint="eastAsia"/>
                <w:color w:val="000000"/>
                <w:kern w:val="0"/>
                <w:szCs w:val="21"/>
              </w:rPr>
              <w:t>室内/景观彩色平面图绘制2</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2878CBF8" w14:textId="33F85E59" w:rsidR="000E6700" w:rsidRDefault="000E6700" w:rsidP="00F8364F">
            <w:pPr>
              <w:widowControl/>
              <w:adjustRightInd w:val="0"/>
              <w:snapToGrid w:val="0"/>
              <w:spacing w:line="360" w:lineRule="auto"/>
              <w:jc w:val="center"/>
              <w:rPr>
                <w:rFonts w:ascii="宋体" w:hAnsi="宋体" w:cs="宋体" w:hint="eastAsia"/>
                <w:color w:val="000000"/>
                <w:kern w:val="0"/>
                <w:szCs w:val="21"/>
              </w:rPr>
            </w:pPr>
            <w:r>
              <w:rPr>
                <w:rFonts w:ascii="宋体" w:hAnsi="宋体" w:cs="宋体" w:hint="eastAsia"/>
                <w:color w:val="000000"/>
                <w:kern w:val="0"/>
                <w:szCs w:val="21"/>
              </w:rPr>
              <w:t>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14:paraId="3D35AE54" w14:textId="3A8D4461" w:rsidR="000E6700" w:rsidRDefault="000E6700" w:rsidP="00F8364F">
            <w:pPr>
              <w:widowControl/>
              <w:adjustRightInd w:val="0"/>
              <w:snapToGrid w:val="0"/>
              <w:spacing w:line="360" w:lineRule="auto"/>
              <w:jc w:val="center"/>
              <w:rPr>
                <w:rFonts w:ascii="宋体" w:hAnsi="宋体" w:cs="宋体" w:hint="eastAsia"/>
                <w:color w:val="000000"/>
                <w:kern w:val="0"/>
                <w:szCs w:val="21"/>
              </w:rPr>
            </w:pPr>
            <w:r>
              <w:rPr>
                <w:rFonts w:ascii="宋体" w:hAnsi="宋体" w:cs="宋体" w:hint="eastAsia"/>
                <w:color w:val="000000"/>
                <w:kern w:val="0"/>
                <w:szCs w:val="21"/>
              </w:rPr>
              <w:t>4</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F6DA00F" w14:textId="23CB4B69" w:rsidR="000E6700" w:rsidRDefault="000E6700" w:rsidP="00F8364F">
            <w:pPr>
              <w:widowControl/>
              <w:adjustRightInd w:val="0"/>
              <w:snapToGrid w:val="0"/>
              <w:spacing w:line="360" w:lineRule="auto"/>
              <w:ind w:leftChars="-51" w:left="19" w:rightChars="-80" w:right="-168" w:hangingChars="60" w:hanging="126"/>
              <w:jc w:val="center"/>
              <w:rPr>
                <w:rFonts w:ascii="宋体" w:hAnsi="宋体" w:cs="宋体" w:hint="eastAsia"/>
                <w:color w:val="000000"/>
                <w:kern w:val="0"/>
                <w:szCs w:val="21"/>
              </w:rPr>
            </w:pPr>
            <w:r>
              <w:rPr>
                <w:rFonts w:ascii="宋体" w:hAnsi="宋体" w:cs="宋体" w:hint="eastAsia"/>
                <w:color w:val="000000"/>
                <w:kern w:val="0"/>
                <w:szCs w:val="21"/>
              </w:rPr>
              <w:t>综合</w:t>
            </w:r>
          </w:p>
        </w:tc>
        <w:tc>
          <w:tcPr>
            <w:tcW w:w="3924" w:type="dxa"/>
            <w:tcBorders>
              <w:top w:val="single" w:sz="4" w:space="0" w:color="auto"/>
              <w:left w:val="single" w:sz="4" w:space="0" w:color="auto"/>
              <w:bottom w:val="single" w:sz="4" w:space="0" w:color="auto"/>
              <w:right w:val="single" w:sz="4" w:space="0" w:color="auto"/>
            </w:tcBorders>
          </w:tcPr>
          <w:p w14:paraId="30448076" w14:textId="114A0141" w:rsidR="000E6700" w:rsidRPr="000E6700" w:rsidRDefault="000E6700" w:rsidP="000E6700">
            <w:pPr>
              <w:pStyle w:val="a8"/>
              <w:ind w:left="360" w:firstLineChars="0" w:firstLine="0"/>
              <w:rPr>
                <w:rFonts w:ascii="宋体" w:hAnsi="宋体" w:hint="eastAsia"/>
                <w:szCs w:val="21"/>
              </w:rPr>
            </w:pPr>
            <w:r w:rsidRPr="00F6150C">
              <w:rPr>
                <w:rFonts w:cs="宋体" w:hint="eastAsia"/>
                <w:kern w:val="0"/>
              </w:rPr>
              <w:t>餐饮空间平面图</w:t>
            </w:r>
            <w:r w:rsidRPr="00F6150C">
              <w:rPr>
                <w:rFonts w:cs="宋体" w:hint="eastAsia"/>
                <w:kern w:val="0"/>
              </w:rPr>
              <w:t>/</w:t>
            </w:r>
            <w:r w:rsidRPr="00F6150C">
              <w:rPr>
                <w:rFonts w:cs="宋体" w:hint="eastAsia"/>
                <w:kern w:val="0"/>
              </w:rPr>
              <w:t>广场平面图</w:t>
            </w:r>
          </w:p>
          <w:p w14:paraId="4918B297" w14:textId="4B55CCDC" w:rsidR="000E6700" w:rsidRPr="000E6700" w:rsidRDefault="000E6700" w:rsidP="000E6700">
            <w:pPr>
              <w:pStyle w:val="a8"/>
              <w:numPr>
                <w:ilvl w:val="0"/>
                <w:numId w:val="13"/>
              </w:numPr>
              <w:ind w:firstLineChars="0"/>
              <w:rPr>
                <w:rFonts w:ascii="宋体" w:hAnsi="宋体" w:hint="eastAsia"/>
                <w:szCs w:val="21"/>
              </w:rPr>
            </w:pPr>
            <w:r w:rsidRPr="000E6700">
              <w:rPr>
                <w:rFonts w:ascii="宋体" w:hAnsi="宋体" w:hint="eastAsia"/>
                <w:szCs w:val="21"/>
              </w:rPr>
              <w:t>室内/景观平面图材质贴图方法</w:t>
            </w:r>
          </w:p>
          <w:p w14:paraId="2B55F6EC" w14:textId="77777777" w:rsidR="000E6700" w:rsidRPr="000E6700" w:rsidRDefault="000E6700" w:rsidP="000E6700">
            <w:pPr>
              <w:pStyle w:val="a8"/>
              <w:numPr>
                <w:ilvl w:val="0"/>
                <w:numId w:val="13"/>
              </w:numPr>
              <w:ind w:firstLineChars="0"/>
              <w:rPr>
                <w:rFonts w:ascii="宋体" w:hAnsi="宋体" w:hint="eastAsia"/>
                <w:szCs w:val="21"/>
              </w:rPr>
            </w:pPr>
            <w:r w:rsidRPr="000E6700">
              <w:rPr>
                <w:rFonts w:ascii="宋体" w:hAnsi="宋体" w:hint="eastAsia"/>
                <w:szCs w:val="21"/>
              </w:rPr>
              <w:t>室内/景观平面图光影渲染</w:t>
            </w:r>
          </w:p>
          <w:p w14:paraId="3BA24D98" w14:textId="559C1598" w:rsidR="000E6700" w:rsidRPr="000E6700" w:rsidRDefault="000E6700" w:rsidP="000E6700">
            <w:pPr>
              <w:pStyle w:val="a8"/>
              <w:numPr>
                <w:ilvl w:val="0"/>
                <w:numId w:val="13"/>
              </w:numPr>
              <w:ind w:firstLineChars="0"/>
              <w:rPr>
                <w:rFonts w:ascii="宋体" w:hAnsi="宋体" w:hint="eastAsia"/>
                <w:szCs w:val="21"/>
              </w:rPr>
            </w:pPr>
            <w:r w:rsidRPr="000E6700">
              <w:rPr>
                <w:rFonts w:ascii="宋体" w:hAnsi="宋体" w:hint="eastAsia"/>
                <w:szCs w:val="21"/>
              </w:rPr>
              <w:t>室内/景观平面图色彩渲染</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879A82" w14:textId="45040DF6" w:rsidR="000E6700" w:rsidRPr="00B867DB" w:rsidRDefault="000E6700" w:rsidP="00F8364F">
            <w:pPr>
              <w:widowControl/>
              <w:adjustRightInd w:val="0"/>
              <w:snapToGrid w:val="0"/>
              <w:spacing w:line="360" w:lineRule="auto"/>
              <w:ind w:leftChars="-72" w:rightChars="-70" w:right="-147" w:hangingChars="72" w:hanging="151"/>
              <w:jc w:val="center"/>
              <w:rPr>
                <w:rFonts w:ascii="宋体" w:hAnsi="宋体" w:cs="宋体" w:hint="eastAsia"/>
                <w:color w:val="000000"/>
                <w:kern w:val="0"/>
                <w:szCs w:val="21"/>
              </w:rPr>
            </w:pPr>
            <w:r w:rsidRPr="00B867DB">
              <w:rPr>
                <w:rFonts w:ascii="宋体" w:hAnsi="宋体" w:cs="宋体" w:hint="eastAsia"/>
                <w:color w:val="000000"/>
                <w:kern w:val="0"/>
                <w:szCs w:val="21"/>
              </w:rPr>
              <w:t>必做</w:t>
            </w:r>
          </w:p>
        </w:tc>
      </w:tr>
      <w:tr w:rsidR="000E6700" w:rsidRPr="00EE0F3B" w14:paraId="458A664A" w14:textId="77777777" w:rsidTr="000B63EF">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07239D3" w14:textId="77777777"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sidRPr="00B867DB">
              <w:rPr>
                <w:rFonts w:ascii="宋体" w:hAnsi="宋体" w:cs="宋体" w:hint="eastAsia"/>
                <w:color w:val="000000"/>
                <w:kern w:val="0"/>
                <w:szCs w:val="21"/>
              </w:rPr>
              <w:t>2</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tcPr>
          <w:p w14:paraId="79213A9A" w14:textId="73722CC3"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Pr>
                <w:rStyle w:val="apple-style-span"/>
                <w:rFonts w:ascii="宋体" w:hAnsi="宋体" w:hint="eastAsia"/>
                <w:szCs w:val="21"/>
              </w:rPr>
              <w:t>室内/景观彩色立面图绘制</w:t>
            </w:r>
            <w:r>
              <w:rPr>
                <w:rStyle w:val="apple-style-span"/>
                <w:rFonts w:ascii="宋体" w:hAnsi="宋体" w:hint="eastAsia"/>
                <w:szCs w:val="21"/>
              </w:rPr>
              <w:t>1</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0AD215D1" w14:textId="513BD32A"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14:paraId="389BADBF" w14:textId="24231707"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765426A" w14:textId="53022E2D" w:rsidR="000E6700" w:rsidRPr="00B867DB" w:rsidRDefault="000E6700" w:rsidP="00F8364F">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综合</w:t>
            </w:r>
          </w:p>
        </w:tc>
        <w:tc>
          <w:tcPr>
            <w:tcW w:w="3924" w:type="dxa"/>
            <w:tcBorders>
              <w:top w:val="single" w:sz="4" w:space="0" w:color="auto"/>
              <w:left w:val="single" w:sz="4" w:space="0" w:color="auto"/>
              <w:bottom w:val="single" w:sz="4" w:space="0" w:color="auto"/>
              <w:right w:val="single" w:sz="4" w:space="0" w:color="auto"/>
            </w:tcBorders>
          </w:tcPr>
          <w:p w14:paraId="5D285FD1" w14:textId="41B719CF" w:rsidR="000E6700" w:rsidRPr="000E6700" w:rsidRDefault="000E6700" w:rsidP="000E6700">
            <w:pPr>
              <w:rPr>
                <w:rFonts w:ascii="宋体" w:hAnsi="宋体" w:cs="Times New Roman" w:hint="eastAsia"/>
                <w:szCs w:val="21"/>
              </w:rPr>
            </w:pPr>
            <w:r w:rsidRPr="000E6700">
              <w:rPr>
                <w:rFonts w:cs="宋体" w:hint="eastAsia"/>
                <w:kern w:val="0"/>
              </w:rPr>
              <w:t>居住空间彩色立面图</w:t>
            </w:r>
            <w:r w:rsidR="005C593F">
              <w:rPr>
                <w:rFonts w:cs="宋体" w:hint="eastAsia"/>
                <w:kern w:val="0"/>
              </w:rPr>
              <w:t>、</w:t>
            </w:r>
            <w:r w:rsidR="005C593F">
              <w:rPr>
                <w:rStyle w:val="apple-style-span"/>
                <w:rFonts w:ascii="宋体" w:hAnsi="宋体" w:hint="eastAsia"/>
                <w:szCs w:val="21"/>
              </w:rPr>
              <w:t>庭院彩色</w:t>
            </w:r>
            <w:r w:rsidR="005C593F">
              <w:rPr>
                <w:rFonts w:cs="宋体" w:hint="eastAsia"/>
                <w:kern w:val="0"/>
              </w:rPr>
              <w:t>立</w:t>
            </w:r>
            <w:r w:rsidR="005C593F">
              <w:rPr>
                <w:rStyle w:val="apple-style-span"/>
                <w:rFonts w:ascii="宋体" w:hAnsi="宋体" w:hint="eastAsia"/>
                <w:szCs w:val="21"/>
              </w:rPr>
              <w:t>面图</w:t>
            </w:r>
          </w:p>
          <w:p w14:paraId="6102B14F" w14:textId="70F0C4CB" w:rsidR="000E6700" w:rsidRPr="000E6700" w:rsidRDefault="000E6700" w:rsidP="000E6700">
            <w:pPr>
              <w:pStyle w:val="a8"/>
              <w:numPr>
                <w:ilvl w:val="0"/>
                <w:numId w:val="12"/>
              </w:numPr>
              <w:ind w:firstLineChars="0"/>
              <w:rPr>
                <w:rFonts w:ascii="宋体" w:hAnsi="宋体" w:hint="eastAsia"/>
                <w:szCs w:val="21"/>
              </w:rPr>
            </w:pPr>
            <w:r w:rsidRPr="000E6700">
              <w:rPr>
                <w:rFonts w:ascii="宋体" w:hAnsi="宋体" w:hint="eastAsia"/>
                <w:szCs w:val="21"/>
              </w:rPr>
              <w:t>室内/景观立面图材质贴图方法</w:t>
            </w:r>
          </w:p>
          <w:p w14:paraId="5D9D96E0" w14:textId="2340DE27" w:rsidR="000E6700" w:rsidRPr="000E6700" w:rsidRDefault="000E6700" w:rsidP="000E6700">
            <w:pPr>
              <w:pStyle w:val="a8"/>
              <w:numPr>
                <w:ilvl w:val="0"/>
                <w:numId w:val="12"/>
              </w:numPr>
              <w:ind w:firstLineChars="0"/>
              <w:rPr>
                <w:rFonts w:ascii="宋体" w:hAnsi="宋体" w:hint="eastAsia"/>
                <w:szCs w:val="21"/>
              </w:rPr>
            </w:pPr>
            <w:r w:rsidRPr="000E6700">
              <w:rPr>
                <w:rFonts w:ascii="宋体" w:hAnsi="宋体" w:hint="eastAsia"/>
                <w:szCs w:val="21"/>
              </w:rPr>
              <w:t>室内/景观立面图光影渲染</w:t>
            </w:r>
          </w:p>
          <w:p w14:paraId="4341428F" w14:textId="753ED084" w:rsidR="000E6700" w:rsidRPr="005C593F" w:rsidRDefault="000E6700" w:rsidP="005C593F">
            <w:pPr>
              <w:pStyle w:val="a8"/>
              <w:numPr>
                <w:ilvl w:val="0"/>
                <w:numId w:val="12"/>
              </w:numPr>
              <w:ind w:firstLineChars="0"/>
              <w:rPr>
                <w:rFonts w:ascii="宋体" w:hAnsi="宋体" w:hint="eastAsia"/>
                <w:szCs w:val="21"/>
              </w:rPr>
            </w:pPr>
            <w:r w:rsidRPr="000E6700">
              <w:rPr>
                <w:rFonts w:ascii="宋体" w:hAnsi="宋体" w:hint="eastAsia"/>
                <w:szCs w:val="21"/>
              </w:rPr>
              <w:t>室内/景观立面图色彩渲染</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9A33739" w14:textId="77777777" w:rsidR="000E6700" w:rsidRPr="00B867DB" w:rsidRDefault="000E6700" w:rsidP="00F8364F">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sidRPr="00B867DB">
              <w:rPr>
                <w:rFonts w:ascii="宋体" w:hAnsi="宋体" w:cs="宋体" w:hint="eastAsia"/>
                <w:color w:val="000000"/>
                <w:kern w:val="0"/>
                <w:szCs w:val="21"/>
              </w:rPr>
              <w:t>必做</w:t>
            </w:r>
          </w:p>
        </w:tc>
      </w:tr>
      <w:tr w:rsidR="000E6700" w:rsidRPr="00EE0F3B" w14:paraId="797C4F6F" w14:textId="77777777" w:rsidTr="000B63EF">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EC488CA" w14:textId="6B4436D6" w:rsidR="000E6700" w:rsidRPr="00B867DB" w:rsidRDefault="000E6700" w:rsidP="00F8364F">
            <w:pPr>
              <w:widowControl/>
              <w:adjustRightInd w:val="0"/>
              <w:snapToGrid w:val="0"/>
              <w:spacing w:line="360" w:lineRule="auto"/>
              <w:jc w:val="center"/>
              <w:rPr>
                <w:rFonts w:ascii="宋体" w:hAnsi="宋体" w:cs="宋体" w:hint="eastAsia"/>
                <w:color w:val="000000"/>
                <w:kern w:val="0"/>
                <w:szCs w:val="21"/>
              </w:rPr>
            </w:pPr>
            <w:r w:rsidRPr="00B867DB">
              <w:rPr>
                <w:rFonts w:ascii="宋体" w:hAnsi="宋体" w:cs="宋体" w:hint="eastAsia"/>
                <w:color w:val="000000"/>
                <w:kern w:val="0"/>
                <w:szCs w:val="21"/>
              </w:rPr>
              <w:t>2</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tcPr>
          <w:p w14:paraId="14C08880" w14:textId="489D70D8" w:rsidR="000E6700" w:rsidRDefault="000E6700" w:rsidP="000E6700">
            <w:pPr>
              <w:widowControl/>
              <w:adjustRightInd w:val="0"/>
              <w:snapToGrid w:val="0"/>
              <w:spacing w:line="360" w:lineRule="auto"/>
              <w:jc w:val="center"/>
              <w:rPr>
                <w:rStyle w:val="apple-style-span"/>
                <w:rFonts w:ascii="宋体" w:hAnsi="宋体" w:hint="eastAsia"/>
                <w:szCs w:val="21"/>
              </w:rPr>
            </w:pPr>
            <w:r>
              <w:rPr>
                <w:rStyle w:val="apple-style-span"/>
                <w:rFonts w:ascii="宋体" w:hAnsi="宋体" w:hint="eastAsia"/>
                <w:szCs w:val="21"/>
              </w:rPr>
              <w:t>室内/景观彩色立面图绘制</w:t>
            </w:r>
            <w:r>
              <w:rPr>
                <w:rStyle w:val="apple-style-span"/>
                <w:rFonts w:ascii="宋体" w:hAnsi="宋体" w:hint="eastAsia"/>
                <w:szCs w:val="21"/>
              </w:rPr>
              <w:t>2</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3941452E" w14:textId="09630A03" w:rsidR="000E6700" w:rsidRDefault="000E6700" w:rsidP="00F8364F">
            <w:pPr>
              <w:widowControl/>
              <w:adjustRightInd w:val="0"/>
              <w:snapToGrid w:val="0"/>
              <w:spacing w:line="360" w:lineRule="auto"/>
              <w:jc w:val="center"/>
              <w:rPr>
                <w:rFonts w:ascii="宋体" w:hAnsi="宋体" w:cs="宋体" w:hint="eastAsia"/>
                <w:color w:val="000000"/>
                <w:kern w:val="0"/>
                <w:szCs w:val="21"/>
              </w:rPr>
            </w:pPr>
            <w:r>
              <w:rPr>
                <w:rFonts w:ascii="宋体" w:hAnsi="宋体" w:cs="宋体" w:hint="eastAsia"/>
                <w:color w:val="000000"/>
                <w:kern w:val="0"/>
                <w:szCs w:val="21"/>
              </w:rPr>
              <w:t>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14:paraId="1807D5C6" w14:textId="6DB4D6B7" w:rsidR="000E6700" w:rsidRDefault="000E6700" w:rsidP="00F8364F">
            <w:pPr>
              <w:widowControl/>
              <w:adjustRightInd w:val="0"/>
              <w:snapToGrid w:val="0"/>
              <w:spacing w:line="360" w:lineRule="auto"/>
              <w:jc w:val="center"/>
              <w:rPr>
                <w:rFonts w:ascii="宋体" w:hAnsi="宋体" w:cs="宋体" w:hint="eastAsia"/>
                <w:color w:val="000000"/>
                <w:kern w:val="0"/>
                <w:szCs w:val="21"/>
              </w:rPr>
            </w:pPr>
            <w:r>
              <w:rPr>
                <w:rFonts w:ascii="宋体" w:hAnsi="宋体" w:cs="宋体" w:hint="eastAsia"/>
                <w:color w:val="000000"/>
                <w:kern w:val="0"/>
                <w:szCs w:val="21"/>
              </w:rPr>
              <w:t>2</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FA0BB28" w14:textId="56AC4918" w:rsidR="000E6700" w:rsidRDefault="000E6700" w:rsidP="00F8364F">
            <w:pPr>
              <w:widowControl/>
              <w:adjustRightInd w:val="0"/>
              <w:snapToGrid w:val="0"/>
              <w:spacing w:line="360" w:lineRule="auto"/>
              <w:ind w:leftChars="-51" w:left="19" w:rightChars="-80" w:right="-168" w:hangingChars="60" w:hanging="126"/>
              <w:jc w:val="center"/>
              <w:rPr>
                <w:rFonts w:ascii="宋体" w:hAnsi="宋体" w:cs="宋体" w:hint="eastAsia"/>
                <w:color w:val="000000"/>
                <w:kern w:val="0"/>
                <w:szCs w:val="21"/>
              </w:rPr>
            </w:pPr>
            <w:r>
              <w:rPr>
                <w:rFonts w:ascii="宋体" w:hAnsi="宋体" w:cs="宋体" w:hint="eastAsia"/>
                <w:color w:val="000000"/>
                <w:kern w:val="0"/>
                <w:szCs w:val="21"/>
              </w:rPr>
              <w:t>综合</w:t>
            </w:r>
          </w:p>
        </w:tc>
        <w:tc>
          <w:tcPr>
            <w:tcW w:w="3924" w:type="dxa"/>
            <w:tcBorders>
              <w:top w:val="single" w:sz="4" w:space="0" w:color="auto"/>
              <w:left w:val="single" w:sz="4" w:space="0" w:color="auto"/>
              <w:bottom w:val="single" w:sz="4" w:space="0" w:color="auto"/>
              <w:right w:val="single" w:sz="4" w:space="0" w:color="auto"/>
            </w:tcBorders>
          </w:tcPr>
          <w:p w14:paraId="2A7D1036" w14:textId="77777777" w:rsidR="000E6700" w:rsidRPr="000E6700" w:rsidRDefault="000E6700" w:rsidP="00F8364F">
            <w:pPr>
              <w:rPr>
                <w:rFonts w:ascii="宋体" w:hAnsi="宋体" w:cs="Times New Roman" w:hint="eastAsia"/>
                <w:szCs w:val="21"/>
              </w:rPr>
            </w:pPr>
            <w:r w:rsidRPr="000E6700">
              <w:rPr>
                <w:rFonts w:cs="宋体" w:hint="eastAsia"/>
                <w:kern w:val="0"/>
              </w:rPr>
              <w:t>居住空间彩色立面图</w:t>
            </w:r>
          </w:p>
          <w:p w14:paraId="1AE3B013" w14:textId="77777777" w:rsidR="000E6700" w:rsidRPr="000E6700" w:rsidRDefault="000E6700" w:rsidP="00F8364F">
            <w:pPr>
              <w:pStyle w:val="a8"/>
              <w:numPr>
                <w:ilvl w:val="0"/>
                <w:numId w:val="12"/>
              </w:numPr>
              <w:ind w:firstLineChars="0"/>
              <w:rPr>
                <w:rFonts w:ascii="宋体" w:hAnsi="宋体" w:hint="eastAsia"/>
                <w:szCs w:val="21"/>
              </w:rPr>
            </w:pPr>
            <w:r w:rsidRPr="000E6700">
              <w:rPr>
                <w:rFonts w:ascii="宋体" w:hAnsi="宋体" w:hint="eastAsia"/>
                <w:szCs w:val="21"/>
              </w:rPr>
              <w:t>室内/景观立面图材质贴图方法</w:t>
            </w:r>
          </w:p>
          <w:p w14:paraId="5F994714" w14:textId="4E71089F" w:rsidR="005C593F" w:rsidRPr="005C593F" w:rsidRDefault="005C593F" w:rsidP="005C593F">
            <w:pPr>
              <w:rPr>
                <w:rFonts w:ascii="宋体" w:hAnsi="宋体" w:hint="eastAsia"/>
                <w:szCs w:val="21"/>
              </w:rPr>
            </w:pPr>
            <w:r w:rsidRPr="000F710F">
              <w:rPr>
                <w:rFonts w:cs="宋体" w:hint="eastAsia"/>
                <w:kern w:val="0"/>
              </w:rPr>
              <w:t>酒店空间</w:t>
            </w:r>
            <w:r>
              <w:rPr>
                <w:rFonts w:cs="宋体" w:hint="eastAsia"/>
                <w:kern w:val="0"/>
              </w:rPr>
              <w:t>立</w:t>
            </w:r>
            <w:r w:rsidRPr="000F710F">
              <w:rPr>
                <w:rFonts w:cs="宋体" w:hint="eastAsia"/>
                <w:kern w:val="0"/>
              </w:rPr>
              <w:t>面图、餐饮空间</w:t>
            </w:r>
            <w:r>
              <w:rPr>
                <w:rFonts w:cs="宋体" w:hint="eastAsia"/>
                <w:kern w:val="0"/>
              </w:rPr>
              <w:t>立</w:t>
            </w:r>
            <w:r w:rsidRPr="000F710F">
              <w:rPr>
                <w:rFonts w:cs="宋体" w:hint="eastAsia"/>
                <w:kern w:val="0"/>
              </w:rPr>
              <w:t>面图</w:t>
            </w:r>
            <w:r>
              <w:rPr>
                <w:rFonts w:cs="宋体" w:hint="eastAsia"/>
                <w:kern w:val="0"/>
              </w:rPr>
              <w:t>、</w:t>
            </w:r>
            <w:r>
              <w:rPr>
                <w:rStyle w:val="apple-style-span"/>
                <w:rFonts w:ascii="宋体" w:hAnsi="宋体" w:hint="eastAsia"/>
                <w:szCs w:val="21"/>
              </w:rPr>
              <w:t>居住区</w:t>
            </w:r>
            <w:r>
              <w:rPr>
                <w:rFonts w:cs="宋体" w:hint="eastAsia"/>
                <w:kern w:val="0"/>
              </w:rPr>
              <w:t>立</w:t>
            </w:r>
            <w:r>
              <w:rPr>
                <w:rStyle w:val="apple-style-span"/>
                <w:rFonts w:ascii="宋体" w:hAnsi="宋体" w:hint="eastAsia"/>
                <w:szCs w:val="21"/>
              </w:rPr>
              <w:t>面图、广场</w:t>
            </w:r>
            <w:r>
              <w:rPr>
                <w:rFonts w:cs="宋体" w:hint="eastAsia"/>
                <w:kern w:val="0"/>
              </w:rPr>
              <w:t>立</w:t>
            </w:r>
            <w:r>
              <w:rPr>
                <w:rStyle w:val="apple-style-span"/>
                <w:rFonts w:ascii="宋体" w:hAnsi="宋体" w:hint="eastAsia"/>
                <w:szCs w:val="21"/>
              </w:rPr>
              <w:t>面图</w:t>
            </w:r>
          </w:p>
          <w:p w14:paraId="2BE6952E" w14:textId="10111EC6" w:rsidR="000E6700" w:rsidRPr="005C593F" w:rsidRDefault="000E6700" w:rsidP="005C593F">
            <w:pPr>
              <w:pStyle w:val="a8"/>
              <w:numPr>
                <w:ilvl w:val="0"/>
                <w:numId w:val="14"/>
              </w:numPr>
              <w:ind w:firstLineChars="0"/>
              <w:rPr>
                <w:rFonts w:ascii="宋体" w:hAnsi="宋体" w:hint="eastAsia"/>
                <w:szCs w:val="21"/>
              </w:rPr>
            </w:pPr>
            <w:r w:rsidRPr="005C593F">
              <w:rPr>
                <w:rFonts w:ascii="宋体" w:hAnsi="宋体" w:hint="eastAsia"/>
                <w:szCs w:val="21"/>
              </w:rPr>
              <w:t>室内/景观立面图光影渲染</w:t>
            </w:r>
          </w:p>
          <w:p w14:paraId="5438F081" w14:textId="032E6326" w:rsidR="000E6700" w:rsidRPr="005C593F" w:rsidRDefault="000E6700" w:rsidP="005C593F">
            <w:pPr>
              <w:pStyle w:val="a8"/>
              <w:numPr>
                <w:ilvl w:val="0"/>
                <w:numId w:val="14"/>
              </w:numPr>
              <w:ind w:firstLineChars="0"/>
              <w:rPr>
                <w:rFonts w:ascii="宋体" w:hAnsi="宋体" w:hint="eastAsia"/>
                <w:szCs w:val="21"/>
              </w:rPr>
            </w:pPr>
            <w:r w:rsidRPr="000E6700">
              <w:rPr>
                <w:rFonts w:ascii="宋体" w:hAnsi="宋体" w:hint="eastAsia"/>
                <w:szCs w:val="21"/>
              </w:rPr>
              <w:lastRenderedPageBreak/>
              <w:t>室内/景观立面图色彩渲染</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76F722F" w14:textId="1A215808" w:rsidR="000E6700" w:rsidRPr="00B867DB" w:rsidRDefault="000E6700" w:rsidP="00F8364F">
            <w:pPr>
              <w:widowControl/>
              <w:adjustRightInd w:val="0"/>
              <w:snapToGrid w:val="0"/>
              <w:spacing w:line="360" w:lineRule="auto"/>
              <w:ind w:leftChars="-72" w:rightChars="-70" w:right="-147" w:hangingChars="72" w:hanging="151"/>
              <w:jc w:val="center"/>
              <w:rPr>
                <w:rFonts w:ascii="宋体" w:hAnsi="宋体" w:cs="宋体" w:hint="eastAsia"/>
                <w:color w:val="000000"/>
                <w:kern w:val="0"/>
                <w:szCs w:val="21"/>
              </w:rPr>
            </w:pPr>
            <w:r w:rsidRPr="00B867DB">
              <w:rPr>
                <w:rFonts w:ascii="宋体" w:hAnsi="宋体" w:cs="宋体" w:hint="eastAsia"/>
                <w:color w:val="000000"/>
                <w:kern w:val="0"/>
                <w:szCs w:val="21"/>
              </w:rPr>
              <w:lastRenderedPageBreak/>
              <w:t>必做</w:t>
            </w:r>
          </w:p>
        </w:tc>
      </w:tr>
      <w:tr w:rsidR="000E6700" w:rsidRPr="00EE0F3B" w14:paraId="08D65D25" w14:textId="77777777" w:rsidTr="000B63EF">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98303E4" w14:textId="77777777"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sidRPr="00B867DB">
              <w:rPr>
                <w:rFonts w:ascii="宋体" w:hAnsi="宋体" w:cs="宋体" w:hint="eastAsia"/>
                <w:color w:val="000000"/>
                <w:kern w:val="0"/>
                <w:szCs w:val="21"/>
              </w:rPr>
              <w:lastRenderedPageBreak/>
              <w:t>3</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tcPr>
          <w:p w14:paraId="623927F4" w14:textId="6EF2CCD3" w:rsidR="000E6700" w:rsidRPr="00B867DB" w:rsidRDefault="000E6700" w:rsidP="00F8364F">
            <w:pPr>
              <w:widowControl/>
              <w:adjustRightInd w:val="0"/>
              <w:snapToGrid w:val="0"/>
              <w:spacing w:line="360" w:lineRule="auto"/>
              <w:jc w:val="center"/>
              <w:rPr>
                <w:rStyle w:val="apple-style-span"/>
                <w:rFonts w:ascii="宋体" w:hAnsi="宋体"/>
                <w:szCs w:val="21"/>
              </w:rPr>
            </w:pPr>
            <w:r>
              <w:rPr>
                <w:rStyle w:val="apple-style-span"/>
                <w:rFonts w:ascii="宋体" w:hAnsi="宋体" w:hint="eastAsia"/>
                <w:szCs w:val="21"/>
              </w:rPr>
              <w:t>室内/景观彩色</w:t>
            </w:r>
            <w:r>
              <w:rPr>
                <w:rStyle w:val="apple-style-span"/>
                <w:rFonts w:ascii="宋体" w:hAnsi="宋体" w:hint="eastAsia"/>
                <w:szCs w:val="21"/>
              </w:rPr>
              <w:t>效果</w:t>
            </w:r>
            <w:r>
              <w:rPr>
                <w:rStyle w:val="apple-style-span"/>
                <w:rFonts w:ascii="宋体" w:hAnsi="宋体" w:hint="eastAsia"/>
                <w:szCs w:val="21"/>
              </w:rPr>
              <w:t>图绘制</w:t>
            </w:r>
            <w:r>
              <w:rPr>
                <w:rStyle w:val="apple-style-span"/>
                <w:rFonts w:ascii="宋体" w:hAnsi="宋体" w:hint="eastAsia"/>
                <w:szCs w:val="21"/>
              </w:rPr>
              <w:t>1</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45BEAB95" w14:textId="573031C9"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14:paraId="3EC95B34" w14:textId="293DCA84"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DBCBF31" w14:textId="77777777" w:rsidR="000E6700" w:rsidRPr="00B867DB" w:rsidRDefault="000E6700" w:rsidP="00F8364F">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sidRPr="00B867DB">
              <w:rPr>
                <w:rFonts w:ascii="宋体" w:hAnsi="宋体" w:cs="宋体" w:hint="eastAsia"/>
                <w:color w:val="000000"/>
                <w:kern w:val="0"/>
                <w:szCs w:val="21"/>
              </w:rPr>
              <w:t>设计</w:t>
            </w:r>
          </w:p>
        </w:tc>
        <w:tc>
          <w:tcPr>
            <w:tcW w:w="3924" w:type="dxa"/>
            <w:tcBorders>
              <w:top w:val="single" w:sz="4" w:space="0" w:color="auto"/>
              <w:left w:val="single" w:sz="4" w:space="0" w:color="auto"/>
              <w:bottom w:val="single" w:sz="4" w:space="0" w:color="auto"/>
              <w:right w:val="single" w:sz="4" w:space="0" w:color="auto"/>
            </w:tcBorders>
          </w:tcPr>
          <w:p w14:paraId="0380935F" w14:textId="263BE6BF" w:rsidR="005C593F" w:rsidRPr="005C593F" w:rsidRDefault="005C593F" w:rsidP="005C593F">
            <w:pPr>
              <w:rPr>
                <w:rFonts w:ascii="宋体" w:hAnsi="宋体" w:hint="eastAsia"/>
                <w:szCs w:val="21"/>
              </w:rPr>
            </w:pPr>
            <w:r>
              <w:rPr>
                <w:rFonts w:ascii="宋体" w:hAnsi="宋体" w:hint="eastAsia"/>
                <w:szCs w:val="21"/>
              </w:rPr>
              <w:t>居住空间、庭院空间效果图</w:t>
            </w:r>
          </w:p>
          <w:p w14:paraId="405D7964" w14:textId="788A9265" w:rsidR="005C593F" w:rsidRPr="000E6700" w:rsidRDefault="005C593F" w:rsidP="005C593F">
            <w:pPr>
              <w:pStyle w:val="a8"/>
              <w:numPr>
                <w:ilvl w:val="0"/>
                <w:numId w:val="15"/>
              </w:numPr>
              <w:ind w:firstLineChars="0"/>
              <w:rPr>
                <w:rFonts w:ascii="宋体" w:hAnsi="宋体" w:hint="eastAsia"/>
                <w:szCs w:val="21"/>
              </w:rPr>
            </w:pPr>
            <w:r w:rsidRPr="000E6700">
              <w:rPr>
                <w:rFonts w:ascii="宋体" w:hAnsi="宋体" w:hint="eastAsia"/>
                <w:szCs w:val="21"/>
              </w:rPr>
              <w:t>室内/景观</w:t>
            </w:r>
            <w:r>
              <w:rPr>
                <w:rFonts w:ascii="宋体" w:hAnsi="宋体" w:hint="eastAsia"/>
                <w:szCs w:val="21"/>
              </w:rPr>
              <w:t>效果</w:t>
            </w:r>
            <w:r w:rsidRPr="000E6700">
              <w:rPr>
                <w:rFonts w:ascii="宋体" w:hAnsi="宋体" w:hint="eastAsia"/>
                <w:szCs w:val="21"/>
              </w:rPr>
              <w:t>图材质贴图方法</w:t>
            </w:r>
          </w:p>
          <w:p w14:paraId="1F5D3BE8" w14:textId="3BD51ED5" w:rsidR="005C593F" w:rsidRDefault="005C593F" w:rsidP="005C593F">
            <w:pPr>
              <w:pStyle w:val="a8"/>
              <w:numPr>
                <w:ilvl w:val="0"/>
                <w:numId w:val="15"/>
              </w:numPr>
              <w:ind w:firstLineChars="0"/>
              <w:rPr>
                <w:rFonts w:ascii="宋体" w:hAnsi="宋体" w:hint="eastAsia"/>
                <w:szCs w:val="21"/>
              </w:rPr>
            </w:pPr>
            <w:r w:rsidRPr="000E6700">
              <w:rPr>
                <w:rFonts w:ascii="宋体" w:hAnsi="宋体" w:hint="eastAsia"/>
                <w:szCs w:val="21"/>
              </w:rPr>
              <w:t>室内/景观</w:t>
            </w:r>
            <w:r>
              <w:rPr>
                <w:rFonts w:ascii="宋体" w:hAnsi="宋体" w:hint="eastAsia"/>
                <w:szCs w:val="21"/>
              </w:rPr>
              <w:t>效果</w:t>
            </w:r>
            <w:r w:rsidRPr="000E6700">
              <w:rPr>
                <w:rFonts w:ascii="宋体" w:hAnsi="宋体" w:hint="eastAsia"/>
                <w:szCs w:val="21"/>
              </w:rPr>
              <w:t>图光影渲染</w:t>
            </w:r>
          </w:p>
          <w:p w14:paraId="56B3FED2" w14:textId="50EF2D96" w:rsidR="000E6700" w:rsidRPr="005C593F" w:rsidRDefault="005C593F" w:rsidP="005C593F">
            <w:pPr>
              <w:pStyle w:val="a8"/>
              <w:numPr>
                <w:ilvl w:val="0"/>
                <w:numId w:val="15"/>
              </w:numPr>
              <w:ind w:firstLineChars="0"/>
              <w:rPr>
                <w:rStyle w:val="apple-style-span"/>
                <w:rFonts w:ascii="宋体" w:hAnsi="宋体"/>
                <w:szCs w:val="21"/>
              </w:rPr>
            </w:pPr>
            <w:r w:rsidRPr="005C593F">
              <w:rPr>
                <w:rFonts w:ascii="宋体" w:hAnsi="宋体" w:hint="eastAsia"/>
                <w:szCs w:val="21"/>
              </w:rPr>
              <w:t>室内/景观</w:t>
            </w:r>
            <w:r>
              <w:rPr>
                <w:rFonts w:ascii="宋体" w:hAnsi="宋体" w:hint="eastAsia"/>
                <w:szCs w:val="21"/>
              </w:rPr>
              <w:t>效果</w:t>
            </w:r>
            <w:r w:rsidRPr="005C593F">
              <w:rPr>
                <w:rFonts w:ascii="宋体" w:hAnsi="宋体" w:hint="eastAsia"/>
                <w:szCs w:val="21"/>
              </w:rPr>
              <w:t>图色彩渲染</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243A9CF" w14:textId="77777777" w:rsidR="000E6700" w:rsidRPr="00B867DB" w:rsidRDefault="000E6700" w:rsidP="00F8364F">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sidRPr="00B867DB">
              <w:rPr>
                <w:rFonts w:ascii="宋体" w:hAnsi="宋体" w:cs="宋体" w:hint="eastAsia"/>
                <w:color w:val="000000"/>
                <w:kern w:val="0"/>
                <w:szCs w:val="21"/>
              </w:rPr>
              <w:t>必做</w:t>
            </w:r>
          </w:p>
        </w:tc>
      </w:tr>
      <w:tr w:rsidR="000E6700" w:rsidRPr="00EE0F3B" w14:paraId="51B21C52" w14:textId="77777777" w:rsidTr="000B63EF">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2BFF9FC" w14:textId="77777777"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sidRPr="00B867DB">
              <w:rPr>
                <w:rFonts w:ascii="宋体" w:hAnsi="宋体" w:cs="宋体" w:hint="eastAsia"/>
                <w:color w:val="000000"/>
                <w:kern w:val="0"/>
                <w:szCs w:val="21"/>
              </w:rPr>
              <w:t>4</w:t>
            </w:r>
          </w:p>
        </w:tc>
        <w:tc>
          <w:tcPr>
            <w:tcW w:w="1249" w:type="dxa"/>
            <w:tcBorders>
              <w:top w:val="single" w:sz="4" w:space="0" w:color="auto"/>
              <w:left w:val="single" w:sz="4" w:space="0" w:color="auto"/>
              <w:bottom w:val="single" w:sz="4" w:space="0" w:color="auto"/>
              <w:right w:val="single" w:sz="4" w:space="0" w:color="auto"/>
            </w:tcBorders>
            <w:shd w:val="clear" w:color="auto" w:fill="auto"/>
            <w:vAlign w:val="center"/>
          </w:tcPr>
          <w:p w14:paraId="39E5EC19" w14:textId="19D6AA37" w:rsidR="000E6700" w:rsidRPr="00B867DB" w:rsidRDefault="000E6700" w:rsidP="000E6700">
            <w:pPr>
              <w:widowControl/>
              <w:adjustRightInd w:val="0"/>
              <w:snapToGrid w:val="0"/>
              <w:spacing w:line="360" w:lineRule="auto"/>
              <w:jc w:val="center"/>
              <w:rPr>
                <w:bCs/>
                <w:szCs w:val="21"/>
              </w:rPr>
            </w:pPr>
            <w:r>
              <w:rPr>
                <w:rStyle w:val="apple-style-span"/>
                <w:rFonts w:ascii="宋体" w:hAnsi="宋体" w:hint="eastAsia"/>
                <w:szCs w:val="21"/>
              </w:rPr>
              <w:t>室内/景观彩色效果图绘制</w:t>
            </w:r>
            <w:r>
              <w:rPr>
                <w:rStyle w:val="apple-style-span"/>
                <w:rFonts w:ascii="宋体" w:hAnsi="宋体" w:hint="eastAsia"/>
                <w:szCs w:val="21"/>
              </w:rPr>
              <w:t>2</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449F53B9" w14:textId="77777777"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14:paraId="2F5BB57A" w14:textId="278AACD1" w:rsidR="000E6700" w:rsidRPr="00B867DB" w:rsidRDefault="000E6700" w:rsidP="00F8364F">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6C4DD7EB" w14:textId="77777777" w:rsidR="000E6700" w:rsidRPr="00B867DB" w:rsidRDefault="000E6700" w:rsidP="00F8364F">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sidRPr="00B867DB">
              <w:rPr>
                <w:rFonts w:ascii="宋体" w:hAnsi="宋体" w:cs="宋体" w:hint="eastAsia"/>
                <w:color w:val="000000"/>
                <w:kern w:val="0"/>
                <w:szCs w:val="21"/>
              </w:rPr>
              <w:t>设计</w:t>
            </w:r>
          </w:p>
        </w:tc>
        <w:tc>
          <w:tcPr>
            <w:tcW w:w="3924" w:type="dxa"/>
            <w:tcBorders>
              <w:top w:val="single" w:sz="4" w:space="0" w:color="auto"/>
              <w:left w:val="single" w:sz="4" w:space="0" w:color="auto"/>
              <w:bottom w:val="single" w:sz="4" w:space="0" w:color="auto"/>
              <w:right w:val="single" w:sz="4" w:space="0" w:color="auto"/>
            </w:tcBorders>
          </w:tcPr>
          <w:p w14:paraId="629F260B" w14:textId="2832E959" w:rsidR="005C593F" w:rsidRPr="005C593F" w:rsidRDefault="005C593F" w:rsidP="005C593F">
            <w:pPr>
              <w:rPr>
                <w:rFonts w:ascii="宋体" w:hAnsi="宋体" w:hint="eastAsia"/>
                <w:szCs w:val="21"/>
              </w:rPr>
            </w:pPr>
            <w:r>
              <w:rPr>
                <w:rFonts w:ascii="宋体" w:hAnsi="宋体" w:hint="eastAsia"/>
                <w:szCs w:val="21"/>
              </w:rPr>
              <w:t>商业</w:t>
            </w:r>
            <w:r>
              <w:rPr>
                <w:rFonts w:ascii="宋体" w:hAnsi="宋体" w:hint="eastAsia"/>
                <w:szCs w:val="21"/>
              </w:rPr>
              <w:t>空间、</w:t>
            </w:r>
            <w:r>
              <w:rPr>
                <w:rFonts w:ascii="宋体" w:hAnsi="宋体" w:hint="eastAsia"/>
                <w:szCs w:val="21"/>
              </w:rPr>
              <w:t>公园景观</w:t>
            </w:r>
            <w:r>
              <w:rPr>
                <w:rFonts w:ascii="宋体" w:hAnsi="宋体" w:hint="eastAsia"/>
                <w:szCs w:val="21"/>
              </w:rPr>
              <w:t>空间效果图</w:t>
            </w:r>
          </w:p>
          <w:p w14:paraId="0E83534F" w14:textId="77777777" w:rsidR="005C593F" w:rsidRPr="000E6700" w:rsidRDefault="005C593F" w:rsidP="005C593F">
            <w:pPr>
              <w:pStyle w:val="a8"/>
              <w:numPr>
                <w:ilvl w:val="0"/>
                <w:numId w:val="15"/>
              </w:numPr>
              <w:ind w:firstLineChars="0"/>
              <w:rPr>
                <w:rFonts w:ascii="宋体" w:hAnsi="宋体" w:hint="eastAsia"/>
                <w:szCs w:val="21"/>
              </w:rPr>
            </w:pPr>
            <w:r w:rsidRPr="000E6700">
              <w:rPr>
                <w:rFonts w:ascii="宋体" w:hAnsi="宋体" w:hint="eastAsia"/>
                <w:szCs w:val="21"/>
              </w:rPr>
              <w:t>室内/景观</w:t>
            </w:r>
            <w:r>
              <w:rPr>
                <w:rFonts w:ascii="宋体" w:hAnsi="宋体" w:hint="eastAsia"/>
                <w:szCs w:val="21"/>
              </w:rPr>
              <w:t>效果</w:t>
            </w:r>
            <w:r w:rsidRPr="000E6700">
              <w:rPr>
                <w:rFonts w:ascii="宋体" w:hAnsi="宋体" w:hint="eastAsia"/>
                <w:szCs w:val="21"/>
              </w:rPr>
              <w:t>图材质贴图方法</w:t>
            </w:r>
          </w:p>
          <w:p w14:paraId="5F1FB2F9" w14:textId="77777777" w:rsidR="005C593F" w:rsidRDefault="005C593F" w:rsidP="005C593F">
            <w:pPr>
              <w:pStyle w:val="a8"/>
              <w:numPr>
                <w:ilvl w:val="0"/>
                <w:numId w:val="15"/>
              </w:numPr>
              <w:ind w:firstLineChars="0"/>
              <w:rPr>
                <w:rFonts w:ascii="宋体" w:hAnsi="宋体" w:hint="eastAsia"/>
                <w:szCs w:val="21"/>
              </w:rPr>
            </w:pPr>
            <w:r w:rsidRPr="000E6700">
              <w:rPr>
                <w:rFonts w:ascii="宋体" w:hAnsi="宋体" w:hint="eastAsia"/>
                <w:szCs w:val="21"/>
              </w:rPr>
              <w:t>室内/景观</w:t>
            </w:r>
            <w:r>
              <w:rPr>
                <w:rFonts w:ascii="宋体" w:hAnsi="宋体" w:hint="eastAsia"/>
                <w:szCs w:val="21"/>
              </w:rPr>
              <w:t>效果</w:t>
            </w:r>
            <w:r w:rsidRPr="000E6700">
              <w:rPr>
                <w:rFonts w:ascii="宋体" w:hAnsi="宋体" w:hint="eastAsia"/>
                <w:szCs w:val="21"/>
              </w:rPr>
              <w:t>图光影渲染</w:t>
            </w:r>
          </w:p>
          <w:p w14:paraId="0B062178" w14:textId="5E21D9EA" w:rsidR="000E6700" w:rsidRPr="00B867DB" w:rsidRDefault="005C593F" w:rsidP="005C593F">
            <w:pPr>
              <w:widowControl/>
              <w:jc w:val="left"/>
              <w:rPr>
                <w:rFonts w:ascii="宋体" w:hAnsi="宋体" w:cs="宋体"/>
                <w:kern w:val="0"/>
                <w:szCs w:val="21"/>
              </w:rPr>
            </w:pPr>
            <w:r w:rsidRPr="005C593F">
              <w:rPr>
                <w:rFonts w:ascii="宋体" w:hAnsi="宋体" w:hint="eastAsia"/>
                <w:szCs w:val="21"/>
              </w:rPr>
              <w:t>室内/景观</w:t>
            </w:r>
            <w:r>
              <w:rPr>
                <w:rFonts w:ascii="宋体" w:hAnsi="宋体" w:hint="eastAsia"/>
                <w:szCs w:val="21"/>
              </w:rPr>
              <w:t>效果</w:t>
            </w:r>
            <w:r w:rsidRPr="005C593F">
              <w:rPr>
                <w:rFonts w:ascii="宋体" w:hAnsi="宋体" w:hint="eastAsia"/>
                <w:szCs w:val="21"/>
              </w:rPr>
              <w:t>图色彩渲染</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3EB4FE" w14:textId="77777777" w:rsidR="000E6700" w:rsidRPr="00B867DB" w:rsidRDefault="000E6700" w:rsidP="00F8364F">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sidRPr="00B867DB">
              <w:rPr>
                <w:rFonts w:ascii="宋体" w:hAnsi="宋体" w:cs="宋体" w:hint="eastAsia"/>
                <w:color w:val="000000"/>
                <w:kern w:val="0"/>
                <w:szCs w:val="21"/>
              </w:rPr>
              <w:t>必做</w:t>
            </w:r>
          </w:p>
        </w:tc>
      </w:tr>
    </w:tbl>
    <w:p w14:paraId="2D3C1C5F" w14:textId="77777777" w:rsidR="003036DC" w:rsidRDefault="003036DC" w:rsidP="00522CDC">
      <w:pPr>
        <w:widowControl/>
        <w:spacing w:line="272" w:lineRule="atLeast"/>
        <w:jc w:val="left"/>
        <w:rPr>
          <w:rStyle w:val="apple-style-span"/>
          <w:rFonts w:ascii="宋体" w:hAnsi="宋体" w:cs="宋体"/>
          <w:kern w:val="0"/>
          <w:szCs w:val="21"/>
        </w:rPr>
      </w:pPr>
    </w:p>
    <w:p w14:paraId="3D2B20E2" w14:textId="5FE4A821" w:rsidR="00522CDC" w:rsidRPr="008443C6" w:rsidRDefault="008443C6" w:rsidP="005C593F">
      <w:pPr>
        <w:adjustRightInd w:val="0"/>
        <w:snapToGrid w:val="0"/>
        <w:spacing w:line="360" w:lineRule="auto"/>
        <w:rPr>
          <w:rFonts w:ascii="黑体" w:eastAsia="黑体" w:hAnsi="宋体"/>
          <w:sz w:val="28"/>
        </w:rPr>
      </w:pPr>
      <w:r>
        <w:rPr>
          <w:rFonts w:ascii="黑体" w:eastAsia="黑体" w:hAnsi="宋体" w:hint="eastAsia"/>
          <w:sz w:val="28"/>
        </w:rPr>
        <w:t>五</w:t>
      </w:r>
      <w:r w:rsidR="00522CDC" w:rsidRPr="008443C6">
        <w:rPr>
          <w:rFonts w:ascii="黑体" w:eastAsia="黑体" w:hAnsi="宋体"/>
          <w:sz w:val="28"/>
        </w:rPr>
        <w:t>、</w:t>
      </w:r>
      <w:r w:rsidR="005C593F">
        <w:rPr>
          <w:rFonts w:ascii="宋体" w:eastAsia="黑体" w:hAnsi="宋体" w:hint="eastAsia"/>
          <w:b/>
          <w:bCs/>
          <w:sz w:val="28"/>
        </w:rPr>
        <w:t>教学</w:t>
      </w:r>
      <w:r w:rsidR="005C593F">
        <w:rPr>
          <w:rFonts w:ascii="宋体" w:eastAsia="黑体" w:hAnsi="宋体"/>
          <w:b/>
          <w:bCs/>
          <w:sz w:val="28"/>
        </w:rPr>
        <w:t>参考</w:t>
      </w:r>
      <w:r w:rsidR="005C593F">
        <w:rPr>
          <w:rFonts w:ascii="宋体" w:eastAsia="黑体" w:hAnsi="宋体" w:hint="eastAsia"/>
          <w:b/>
          <w:bCs/>
          <w:sz w:val="28"/>
        </w:rPr>
        <w:t>资料</w:t>
      </w:r>
    </w:p>
    <w:p w14:paraId="3A995565" w14:textId="77777777" w:rsidR="00522CDC" w:rsidRPr="003036DC" w:rsidRDefault="00522CDC" w:rsidP="00FB480E">
      <w:pPr>
        <w:pStyle w:val="a8"/>
        <w:rPr>
          <w:rStyle w:val="apple-style-span"/>
          <w:b/>
          <w:szCs w:val="21"/>
        </w:rPr>
      </w:pPr>
      <w:r w:rsidRPr="003036DC">
        <w:rPr>
          <w:rStyle w:val="apple-style-span"/>
          <w:b/>
          <w:szCs w:val="21"/>
        </w:rPr>
        <w:t>主要</w:t>
      </w:r>
      <w:r w:rsidRPr="003036DC">
        <w:rPr>
          <w:rStyle w:val="apple-style-span"/>
          <w:rFonts w:hint="eastAsia"/>
          <w:b/>
          <w:szCs w:val="21"/>
        </w:rPr>
        <w:t>参考</w:t>
      </w:r>
      <w:r w:rsidRPr="003036DC">
        <w:rPr>
          <w:rStyle w:val="apple-style-span"/>
          <w:b/>
          <w:szCs w:val="21"/>
        </w:rPr>
        <w:t>资料</w:t>
      </w:r>
    </w:p>
    <w:p w14:paraId="276DCE9F" w14:textId="77777777" w:rsidR="00522CDC" w:rsidRPr="0014760E" w:rsidRDefault="00522CDC" w:rsidP="00522CDC">
      <w:pPr>
        <w:spacing w:line="400" w:lineRule="exact"/>
        <w:ind w:firstLineChars="200" w:firstLine="420"/>
        <w:rPr>
          <w:rStyle w:val="apple-style-span"/>
        </w:rPr>
      </w:pPr>
      <w:r w:rsidRPr="0014760E">
        <w:rPr>
          <w:rStyle w:val="apple-style-span"/>
        </w:rPr>
        <w:t>本课程教学资源丰富，除教材外，还包括其他教学资源、网络学习资源和课程互动论坛，做到真正为课程教学而设计，以学生为主体而设计。</w:t>
      </w:r>
    </w:p>
    <w:p w14:paraId="3A9C75D1" w14:textId="77777777" w:rsidR="00522CDC" w:rsidRPr="0014760E" w:rsidRDefault="00522CDC" w:rsidP="00522CDC">
      <w:pPr>
        <w:pStyle w:val="a8"/>
        <w:rPr>
          <w:rStyle w:val="apple-style-span"/>
        </w:rPr>
      </w:pPr>
      <w:r w:rsidRPr="0014760E">
        <w:rPr>
          <w:rStyle w:val="apple-style-span"/>
        </w:rPr>
        <w:t>1</w:t>
      </w:r>
      <w:r w:rsidRPr="0014760E">
        <w:rPr>
          <w:rStyle w:val="apple-style-span"/>
        </w:rPr>
        <w:t>、电子教案：主讲教师通过多年设计项目实践和教学实践，制作了一套课程</w:t>
      </w:r>
      <w:r w:rsidRPr="0014760E">
        <w:rPr>
          <w:rStyle w:val="apple-style-span"/>
        </w:rPr>
        <w:t>PPT</w:t>
      </w:r>
      <w:r w:rsidRPr="0014760E">
        <w:rPr>
          <w:rStyle w:val="apple-style-span"/>
        </w:rPr>
        <w:t>课件，，真正为教学应用而设计，考虑真实课堂教学需要，将电子教案直观转化为教师方便使用的形式。</w:t>
      </w:r>
    </w:p>
    <w:p w14:paraId="1F60946A" w14:textId="77777777" w:rsidR="00522CDC" w:rsidRPr="0014760E" w:rsidRDefault="00522CDC" w:rsidP="00522CDC">
      <w:pPr>
        <w:pStyle w:val="a8"/>
        <w:rPr>
          <w:rStyle w:val="apple-style-span"/>
        </w:rPr>
      </w:pPr>
      <w:r w:rsidRPr="0014760E">
        <w:rPr>
          <w:rStyle w:val="apple-style-span"/>
        </w:rPr>
        <w:t>2</w:t>
      </w:r>
      <w:r w:rsidRPr="0014760E">
        <w:rPr>
          <w:rStyle w:val="apple-style-span"/>
        </w:rPr>
        <w:t>、教学课件：在体现教学内容的基础上，强调设计类教学的形式感和设计感，搜集真实设计案例和前沿的设计内容及图片资料，强化课程性质和视觉效果。</w:t>
      </w:r>
    </w:p>
    <w:p w14:paraId="572A76E8" w14:textId="77777777" w:rsidR="00522CDC" w:rsidRDefault="00522CDC" w:rsidP="00522CDC">
      <w:pPr>
        <w:pStyle w:val="a8"/>
        <w:rPr>
          <w:rStyle w:val="apple-style-span"/>
          <w:szCs w:val="21"/>
        </w:rPr>
      </w:pPr>
      <w:r w:rsidRPr="0014760E">
        <w:rPr>
          <w:rStyle w:val="apple-style-span"/>
          <w:szCs w:val="21"/>
        </w:rPr>
        <w:t>3</w:t>
      </w:r>
      <w:r w:rsidRPr="0014760E">
        <w:rPr>
          <w:rStyle w:val="apple-style-span"/>
          <w:szCs w:val="21"/>
        </w:rPr>
        <w:t>、教学案例：真实项目为教学案例，使教学内容更加直观，理论知识有效融于设计实践，增强学生的学习兴趣。</w:t>
      </w:r>
    </w:p>
    <w:p w14:paraId="1320784D" w14:textId="77777777" w:rsidR="003036DC" w:rsidRPr="0014760E" w:rsidRDefault="003036DC" w:rsidP="00522CDC">
      <w:pPr>
        <w:pStyle w:val="a8"/>
        <w:rPr>
          <w:rStyle w:val="apple-style-span"/>
          <w:szCs w:val="21"/>
        </w:rPr>
      </w:pPr>
    </w:p>
    <w:p w14:paraId="6C0B90F8" w14:textId="77777777" w:rsidR="005C593F" w:rsidRDefault="005C593F" w:rsidP="005C593F">
      <w:pPr>
        <w:adjustRightInd w:val="0"/>
        <w:snapToGrid w:val="0"/>
        <w:spacing w:line="360" w:lineRule="auto"/>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14:paraId="12C56758" w14:textId="77777777" w:rsidR="005C593F" w:rsidRPr="009A20B9" w:rsidRDefault="005C593F" w:rsidP="005C593F">
      <w:pPr>
        <w:spacing w:line="360" w:lineRule="auto"/>
        <w:rPr>
          <w:rFonts w:ascii="宋体" w:hAnsi="宋体"/>
          <w:szCs w:val="21"/>
        </w:rPr>
      </w:pPr>
      <w:r w:rsidRPr="009A20B9">
        <w:rPr>
          <w:rFonts w:ascii="宋体" w:hAnsi="宋体" w:hint="eastAsia"/>
          <w:szCs w:val="21"/>
        </w:rPr>
        <w:t>1.期末考试形式：</w:t>
      </w:r>
      <w:r>
        <w:rPr>
          <w:rFonts w:ascii="宋体" w:hAnsi="宋体" w:hint="eastAsia"/>
          <w:szCs w:val="21"/>
        </w:rPr>
        <w:t>其他（大作业）</w:t>
      </w:r>
      <w:r w:rsidRPr="009A20B9">
        <w:rPr>
          <w:rFonts w:ascii="宋体" w:hAnsi="宋体" w:hint="eastAsia"/>
          <w:szCs w:val="21"/>
        </w:rPr>
        <w:t xml:space="preserve"> </w:t>
      </w:r>
    </w:p>
    <w:p w14:paraId="3A1A4827" w14:textId="77777777" w:rsidR="005C593F" w:rsidRPr="009A20B9" w:rsidRDefault="005C593F" w:rsidP="005C593F">
      <w:pPr>
        <w:spacing w:line="360" w:lineRule="auto"/>
        <w:rPr>
          <w:rFonts w:ascii="宋体" w:hAnsi="宋体"/>
          <w:szCs w:val="21"/>
        </w:rPr>
      </w:pPr>
      <w:r w:rsidRPr="009A20B9">
        <w:rPr>
          <w:rFonts w:ascii="宋体" w:hAnsi="宋体" w:hint="eastAsia"/>
          <w:szCs w:val="21"/>
        </w:rPr>
        <w:t>2.平时成绩构成比例：作业%；考勤与课堂提问%；测验%。</w:t>
      </w:r>
    </w:p>
    <w:p w14:paraId="1D4EC7F4" w14:textId="77777777" w:rsidR="005C593F" w:rsidRPr="009A20B9" w:rsidRDefault="005C593F" w:rsidP="005C593F">
      <w:pPr>
        <w:spacing w:line="360" w:lineRule="auto"/>
        <w:rPr>
          <w:rFonts w:ascii="宋体" w:eastAsia="黑体" w:hAnsi="宋体"/>
          <w:sz w:val="28"/>
          <w:szCs w:val="21"/>
        </w:rPr>
      </w:pPr>
      <w:r w:rsidRPr="009A20B9">
        <w:rPr>
          <w:rFonts w:ascii="宋体" w:hAnsi="宋体" w:hint="eastAsia"/>
          <w:szCs w:val="21"/>
        </w:rPr>
        <w:t>3.课程成绩构成：平时成绩</w:t>
      </w:r>
      <w:r>
        <w:rPr>
          <w:rFonts w:ascii="宋体" w:hAnsi="宋体" w:hint="eastAsia"/>
          <w:szCs w:val="21"/>
        </w:rPr>
        <w:t>40</w:t>
      </w:r>
      <w:r w:rsidRPr="009A20B9">
        <w:rPr>
          <w:rFonts w:ascii="宋体" w:hAnsi="宋体" w:hint="eastAsia"/>
          <w:szCs w:val="21"/>
        </w:rPr>
        <w:t xml:space="preserve">%；期末考试成绩 </w:t>
      </w:r>
      <w:r>
        <w:rPr>
          <w:rFonts w:ascii="宋体" w:hAnsi="宋体" w:hint="eastAsia"/>
          <w:szCs w:val="21"/>
        </w:rPr>
        <w:t>60</w:t>
      </w:r>
      <w:r w:rsidRPr="009A20B9">
        <w:rPr>
          <w:rFonts w:ascii="宋体" w:hAnsi="宋体" w:hint="eastAsia"/>
          <w:szCs w:val="21"/>
        </w:rPr>
        <w:t>%。</w:t>
      </w:r>
    </w:p>
    <w:p w14:paraId="791F352F" w14:textId="77777777" w:rsidR="0091514C" w:rsidRPr="00522CDC" w:rsidRDefault="0091514C" w:rsidP="00522CDC">
      <w:pPr>
        <w:widowControl/>
        <w:spacing w:line="360" w:lineRule="atLeast"/>
        <w:jc w:val="left"/>
      </w:pPr>
    </w:p>
    <w:sectPr w:rsidR="0091514C" w:rsidRPr="00522CDC" w:rsidSect="00D505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A62B5" w14:textId="77777777" w:rsidR="00332E23" w:rsidRDefault="00332E23" w:rsidP="00F10784">
      <w:r>
        <w:separator/>
      </w:r>
    </w:p>
  </w:endnote>
  <w:endnote w:type="continuationSeparator" w:id="0">
    <w:p w14:paraId="2196D980" w14:textId="77777777" w:rsidR="00332E23" w:rsidRDefault="00332E23" w:rsidP="00F1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仿宋">
    <w:charset w:val="86"/>
    <w:family w:val="auto"/>
    <w:pitch w:val="variable"/>
    <w:sig w:usb0="800002BF" w:usb1="38CF7CFA" w:usb2="00000016" w:usb3="00000000" w:csb0="00040001" w:csb1="00000000"/>
  </w:font>
  <w:font w:name="华文行楷">
    <w:charset w:val="86"/>
    <w:family w:val="auto"/>
    <w:pitch w:val="variable"/>
    <w:sig w:usb0="00000001" w:usb1="080F0000" w:usb2="00000010" w:usb3="00000000" w:csb0="00040000" w:csb1="00000000"/>
  </w:font>
  <w:font w:name="黑体">
    <w:charset w:val="86"/>
    <w:family w:val="auto"/>
    <w:pitch w:val="variable"/>
    <w:sig w:usb0="800002BF" w:usb1="38CF7CFA" w:usb2="00000016" w:usb3="00000000" w:csb0="00040001" w:csb1="00000000"/>
  </w:font>
  <w:font w:name="Dotum">
    <w:panose1 w:val="020B0600000101010101"/>
    <w:charset w:val="81"/>
    <w:family w:val="auto"/>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DE0D2" w14:textId="77777777" w:rsidR="00332E23" w:rsidRDefault="00332E23" w:rsidP="00F10784">
      <w:r>
        <w:separator/>
      </w:r>
    </w:p>
  </w:footnote>
  <w:footnote w:type="continuationSeparator" w:id="0">
    <w:p w14:paraId="132BAAD1" w14:textId="77777777" w:rsidR="00332E23" w:rsidRDefault="00332E23" w:rsidP="00F1078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16"/>
    <w:multiLevelType w:val="multilevel"/>
    <w:tmpl w:val="000000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25"/>
    <w:multiLevelType w:val="multilevel"/>
    <w:tmpl w:val="000000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A161C6"/>
    <w:multiLevelType w:val="hybridMultilevel"/>
    <w:tmpl w:val="23865872"/>
    <w:lvl w:ilvl="0" w:tplc="B62EA28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0FB261AE"/>
    <w:multiLevelType w:val="hybridMultilevel"/>
    <w:tmpl w:val="3C2278EA"/>
    <w:lvl w:ilvl="0" w:tplc="BEB26416">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1D853128"/>
    <w:multiLevelType w:val="hybridMultilevel"/>
    <w:tmpl w:val="43127380"/>
    <w:lvl w:ilvl="0" w:tplc="04581F3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2107D81"/>
    <w:multiLevelType w:val="hybridMultilevel"/>
    <w:tmpl w:val="F54E4200"/>
    <w:lvl w:ilvl="0" w:tplc="867A9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191A4B"/>
    <w:multiLevelType w:val="hybridMultilevel"/>
    <w:tmpl w:val="E514DEC8"/>
    <w:lvl w:ilvl="0" w:tplc="198A44C0">
      <w:start w:val="1"/>
      <w:numFmt w:val="japaneseCounting"/>
      <w:lvlText w:val="%1、"/>
      <w:lvlJc w:val="left"/>
      <w:pPr>
        <w:ind w:left="420" w:hanging="4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327B539E"/>
    <w:multiLevelType w:val="hybridMultilevel"/>
    <w:tmpl w:val="09208C58"/>
    <w:lvl w:ilvl="0" w:tplc="8A463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A077FB"/>
    <w:multiLevelType w:val="hybridMultilevel"/>
    <w:tmpl w:val="68621970"/>
    <w:lvl w:ilvl="0" w:tplc="B0F2DA18">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55864275"/>
    <w:multiLevelType w:val="hybridMultilevel"/>
    <w:tmpl w:val="AE04667A"/>
    <w:lvl w:ilvl="0" w:tplc="BB540538">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75341D5C"/>
    <w:multiLevelType w:val="hybridMultilevel"/>
    <w:tmpl w:val="B2F4E3DA"/>
    <w:lvl w:ilvl="0" w:tplc="69D6D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5A6188"/>
    <w:multiLevelType w:val="hybridMultilevel"/>
    <w:tmpl w:val="23865872"/>
    <w:lvl w:ilvl="0" w:tplc="B62EA28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nsid w:val="7BD56963"/>
    <w:multiLevelType w:val="hybridMultilevel"/>
    <w:tmpl w:val="AFCCAD90"/>
    <w:lvl w:ilvl="0" w:tplc="C10A1F0E">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3"/>
  </w:num>
  <w:num w:numId="4">
    <w:abstractNumId w:val="1"/>
  </w:num>
  <w:num w:numId="5">
    <w:abstractNumId w:val="12"/>
  </w:num>
  <w:num w:numId="6">
    <w:abstractNumId w:val="7"/>
  </w:num>
  <w:num w:numId="7">
    <w:abstractNumId w:val="9"/>
  </w:num>
  <w:num w:numId="8">
    <w:abstractNumId w:val="5"/>
  </w:num>
  <w:num w:numId="9">
    <w:abstractNumId w:val="6"/>
  </w:num>
  <w:num w:numId="10">
    <w:abstractNumId w:val="8"/>
  </w:num>
  <w:num w:numId="11">
    <w:abstractNumId w:val="11"/>
  </w:num>
  <w:num w:numId="12">
    <w:abstractNumId w:val="13"/>
  </w:num>
  <w:num w:numId="13">
    <w:abstractNumId w:val="10"/>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D1179"/>
    <w:rsid w:val="000538AD"/>
    <w:rsid w:val="000B21A5"/>
    <w:rsid w:val="000B63EF"/>
    <w:rsid w:val="000E6700"/>
    <w:rsid w:val="000F710F"/>
    <w:rsid w:val="0010269F"/>
    <w:rsid w:val="0016544E"/>
    <w:rsid w:val="001A029D"/>
    <w:rsid w:val="002B2563"/>
    <w:rsid w:val="002C7AD0"/>
    <w:rsid w:val="002D45F8"/>
    <w:rsid w:val="003036DC"/>
    <w:rsid w:val="00332E23"/>
    <w:rsid w:val="003A1F22"/>
    <w:rsid w:val="003D6D96"/>
    <w:rsid w:val="003E0187"/>
    <w:rsid w:val="003F35C5"/>
    <w:rsid w:val="00460359"/>
    <w:rsid w:val="004766F1"/>
    <w:rsid w:val="004E6EBC"/>
    <w:rsid w:val="00522CDC"/>
    <w:rsid w:val="005C593F"/>
    <w:rsid w:val="005D1179"/>
    <w:rsid w:val="00657719"/>
    <w:rsid w:val="006A0028"/>
    <w:rsid w:val="006C6590"/>
    <w:rsid w:val="00757459"/>
    <w:rsid w:val="007C0145"/>
    <w:rsid w:val="007E164A"/>
    <w:rsid w:val="008443C6"/>
    <w:rsid w:val="008B3EA3"/>
    <w:rsid w:val="0091514C"/>
    <w:rsid w:val="0096561B"/>
    <w:rsid w:val="0097622B"/>
    <w:rsid w:val="009F0624"/>
    <w:rsid w:val="00A15051"/>
    <w:rsid w:val="00A34D39"/>
    <w:rsid w:val="00A560DB"/>
    <w:rsid w:val="00A8546E"/>
    <w:rsid w:val="00AE20EF"/>
    <w:rsid w:val="00B6243C"/>
    <w:rsid w:val="00B72868"/>
    <w:rsid w:val="00C04B36"/>
    <w:rsid w:val="00C503ED"/>
    <w:rsid w:val="00C872F2"/>
    <w:rsid w:val="00C90472"/>
    <w:rsid w:val="00D0200C"/>
    <w:rsid w:val="00D0779A"/>
    <w:rsid w:val="00D5056A"/>
    <w:rsid w:val="00D72BF0"/>
    <w:rsid w:val="00E13005"/>
    <w:rsid w:val="00E506DD"/>
    <w:rsid w:val="00EC5B25"/>
    <w:rsid w:val="00F10784"/>
    <w:rsid w:val="00F6150C"/>
    <w:rsid w:val="00FA3E7E"/>
    <w:rsid w:val="00FB480E"/>
    <w:rsid w:val="00FC6360"/>
    <w:rsid w:val="12F83D77"/>
    <w:rsid w:val="5FD01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A583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D5056A"/>
    <w:pPr>
      <w:widowControl w:val="0"/>
      <w:jc w:val="both"/>
    </w:pPr>
    <w:rPr>
      <w:kern w:val="2"/>
      <w:sz w:val="21"/>
      <w:szCs w:val="22"/>
    </w:rPr>
  </w:style>
  <w:style w:type="paragraph" w:styleId="1">
    <w:name w:val="heading 1"/>
    <w:basedOn w:val="a"/>
    <w:next w:val="a"/>
    <w:link w:val="10"/>
    <w:uiPriority w:val="9"/>
    <w:qFormat/>
    <w:rsid w:val="00D5056A"/>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D5056A"/>
    <w:pPr>
      <w:tabs>
        <w:tab w:val="center" w:pos="4153"/>
        <w:tab w:val="right" w:pos="8306"/>
      </w:tabs>
      <w:snapToGrid w:val="0"/>
      <w:jc w:val="left"/>
    </w:pPr>
    <w:rPr>
      <w:sz w:val="18"/>
      <w:szCs w:val="18"/>
    </w:rPr>
  </w:style>
  <w:style w:type="paragraph" w:styleId="a5">
    <w:name w:val="header"/>
    <w:basedOn w:val="a"/>
    <w:link w:val="a6"/>
    <w:uiPriority w:val="99"/>
    <w:unhideWhenUsed/>
    <w:rsid w:val="00D5056A"/>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sid w:val="00D5056A"/>
    <w:rPr>
      <w:b/>
      <w:bCs/>
    </w:rPr>
  </w:style>
  <w:style w:type="character" w:customStyle="1" w:styleId="a6">
    <w:name w:val="页眉字符"/>
    <w:basedOn w:val="a0"/>
    <w:link w:val="a5"/>
    <w:uiPriority w:val="99"/>
    <w:semiHidden/>
    <w:rsid w:val="00D5056A"/>
    <w:rPr>
      <w:sz w:val="18"/>
      <w:szCs w:val="18"/>
    </w:rPr>
  </w:style>
  <w:style w:type="character" w:customStyle="1" w:styleId="a4">
    <w:name w:val="页脚字符"/>
    <w:basedOn w:val="a0"/>
    <w:link w:val="a3"/>
    <w:uiPriority w:val="99"/>
    <w:semiHidden/>
    <w:rsid w:val="00D5056A"/>
    <w:rPr>
      <w:sz w:val="18"/>
      <w:szCs w:val="18"/>
    </w:rPr>
  </w:style>
  <w:style w:type="character" w:customStyle="1" w:styleId="10">
    <w:name w:val="标题 1字符"/>
    <w:link w:val="1"/>
    <w:rsid w:val="00D5056A"/>
    <w:rPr>
      <w:b/>
      <w:kern w:val="44"/>
      <w:sz w:val="44"/>
    </w:rPr>
  </w:style>
  <w:style w:type="character" w:customStyle="1" w:styleId="apple-style-span">
    <w:name w:val="apple-style-span"/>
    <w:basedOn w:val="a0"/>
    <w:rsid w:val="00522CDC"/>
  </w:style>
  <w:style w:type="paragraph" w:styleId="a8">
    <w:name w:val="List Paragraph"/>
    <w:basedOn w:val="a"/>
    <w:qFormat/>
    <w:rsid w:val="00522CDC"/>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315</Words>
  <Characters>1802</Characters>
  <Application>Microsoft Macintosh Word</Application>
  <DocSecurity>0</DocSecurity>
  <Lines>15</Lines>
  <Paragraphs>4</Paragraphs>
  <ScaleCrop>false</ScaleCrop>
  <HeadingPairs>
    <vt:vector size="2" baseType="variant">
      <vt:variant>
        <vt:lpstr>标题</vt:lpstr>
      </vt:variant>
      <vt:variant>
        <vt:i4>1</vt:i4>
      </vt:variant>
    </vt:vector>
  </HeadingPairs>
  <TitlesOfParts>
    <vt:vector size="1" baseType="lpstr">
      <vt:lpstr/>
    </vt:vector>
  </TitlesOfParts>
  <Company>Lenovo (Beijing) Limited</Company>
  <LinksUpToDate>false</LinksUpToDate>
  <CharactersWithSpaces>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淘1616</cp:lastModifiedBy>
  <cp:revision>9</cp:revision>
  <dcterms:created xsi:type="dcterms:W3CDTF">2018-09-05T07:22:00Z</dcterms:created>
  <dcterms:modified xsi:type="dcterms:W3CDTF">2019-06-10T03:00:00Z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